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DD66D" w14:textId="77777777" w:rsidR="00F60B53" w:rsidRDefault="00496EE9">
      <w:pPr>
        <w:pStyle w:val="Heading1"/>
      </w:pPr>
      <w:r>
        <w:t xml:space="preserve">Радио/ла лист – </w:t>
      </w:r>
      <w:r w:rsidR="003B3E5F">
        <w:t xml:space="preserve">Радионица о критеријумима и индикаторима </w:t>
      </w:r>
    </w:p>
    <w:p w14:paraId="0247CE1F" w14:textId="77777777" w:rsidR="00F60B53" w:rsidRPr="00496EE9" w:rsidRDefault="003B3E5F">
      <w:pPr>
        <w:pStyle w:val="Heading2"/>
        <w:rPr>
          <w:lang w:val="mk-MK"/>
        </w:rPr>
      </w:pPr>
      <w:r>
        <w:t xml:space="preserve">1. Празно табела оквира </w:t>
      </w:r>
      <w:r w:rsidR="00496EE9">
        <w:rPr>
          <w:lang w:val="mk-MK"/>
        </w:rPr>
        <w:t>за процену</w:t>
      </w:r>
    </w:p>
    <w:p w14:paraId="17BB296C" w14:textId="77777777" w:rsidR="00F60B53" w:rsidRDefault="003B3E5F">
      <w:r>
        <w:t>Упутство : Попуните мене табелу са најмање 3 критеријума и 2 индикатора за сваки. Додајте опис нивоа постигнућа.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7"/>
        <w:gridCol w:w="1727"/>
        <w:gridCol w:w="1725"/>
        <w:gridCol w:w="1724"/>
        <w:gridCol w:w="1727"/>
      </w:tblGrid>
      <w:tr w:rsidR="00F60B53" w14:paraId="05D72075" w14:textId="77777777">
        <w:tc>
          <w:tcPr>
            <w:tcW w:w="1728" w:type="dxa"/>
          </w:tcPr>
          <w:p w14:paraId="0230C385" w14:textId="77777777" w:rsidR="00F60B53" w:rsidRDefault="003B3E5F">
            <w:r>
              <w:t>Критеријум</w:t>
            </w:r>
          </w:p>
        </w:tc>
        <w:tc>
          <w:tcPr>
            <w:tcW w:w="1728" w:type="dxa"/>
          </w:tcPr>
          <w:p w14:paraId="23C98109" w14:textId="77777777" w:rsidR="00F60B53" w:rsidRDefault="003B3E5F">
            <w:r>
              <w:t>Индикатори</w:t>
            </w:r>
          </w:p>
        </w:tc>
        <w:tc>
          <w:tcPr>
            <w:tcW w:w="1728" w:type="dxa"/>
          </w:tcPr>
          <w:p w14:paraId="04680733" w14:textId="77777777" w:rsidR="00F60B53" w:rsidRDefault="003B3E5F">
            <w:r>
              <w:t>Одлично (4)</w:t>
            </w:r>
          </w:p>
        </w:tc>
        <w:tc>
          <w:tcPr>
            <w:tcW w:w="1728" w:type="dxa"/>
          </w:tcPr>
          <w:p w14:paraId="25E8DA3D" w14:textId="77777777" w:rsidR="00F60B53" w:rsidRDefault="003B3E5F">
            <w:r>
              <w:t>Добро (3)</w:t>
            </w:r>
          </w:p>
        </w:tc>
        <w:tc>
          <w:tcPr>
            <w:tcW w:w="1728" w:type="dxa"/>
          </w:tcPr>
          <w:p w14:paraId="71091E2A" w14:textId="77777777" w:rsidR="00F60B53" w:rsidRDefault="003B3E5F">
            <w:r>
              <w:t>Потребно је унапређење (1–2)</w:t>
            </w:r>
          </w:p>
        </w:tc>
      </w:tr>
      <w:tr w:rsidR="00F60B53" w14:paraId="2CEE59B5" w14:textId="77777777">
        <w:tc>
          <w:tcPr>
            <w:tcW w:w="1728" w:type="dxa"/>
          </w:tcPr>
          <w:p w14:paraId="2904CAE6" w14:textId="77777777" w:rsidR="00F60B53" w:rsidRDefault="003B3E5F">
            <w:r>
              <w:t xml:space="preserve"> </w:t>
            </w:r>
          </w:p>
        </w:tc>
        <w:tc>
          <w:tcPr>
            <w:tcW w:w="1728" w:type="dxa"/>
          </w:tcPr>
          <w:p w14:paraId="37E89B58" w14:textId="77777777" w:rsidR="00F60B53" w:rsidRDefault="003B3E5F">
            <w:r>
              <w:t xml:space="preserve"> </w:t>
            </w:r>
          </w:p>
        </w:tc>
        <w:tc>
          <w:tcPr>
            <w:tcW w:w="1728" w:type="dxa"/>
          </w:tcPr>
          <w:p w14:paraId="719C44E0" w14:textId="77777777" w:rsidR="00F60B53" w:rsidRDefault="003B3E5F">
            <w:r>
              <w:t xml:space="preserve"> </w:t>
            </w:r>
          </w:p>
        </w:tc>
        <w:tc>
          <w:tcPr>
            <w:tcW w:w="1728" w:type="dxa"/>
          </w:tcPr>
          <w:p w14:paraId="130B3146" w14:textId="77777777" w:rsidR="00F60B53" w:rsidRDefault="003B3E5F">
            <w:r>
              <w:t xml:space="preserve"> </w:t>
            </w:r>
          </w:p>
        </w:tc>
        <w:tc>
          <w:tcPr>
            <w:tcW w:w="1728" w:type="dxa"/>
          </w:tcPr>
          <w:p w14:paraId="2F6E137C" w14:textId="77777777" w:rsidR="00F60B53" w:rsidRDefault="003B3E5F">
            <w:r>
              <w:t xml:space="preserve"> </w:t>
            </w:r>
          </w:p>
        </w:tc>
      </w:tr>
      <w:tr w:rsidR="00496EE9" w14:paraId="3CF331C1" w14:textId="77777777">
        <w:tc>
          <w:tcPr>
            <w:tcW w:w="1728" w:type="dxa"/>
          </w:tcPr>
          <w:p w14:paraId="4EF4508A" w14:textId="77777777" w:rsidR="00496EE9" w:rsidRDefault="00496EE9"/>
        </w:tc>
        <w:tc>
          <w:tcPr>
            <w:tcW w:w="1728" w:type="dxa"/>
          </w:tcPr>
          <w:p w14:paraId="0DC2AB88" w14:textId="77777777" w:rsidR="00496EE9" w:rsidRDefault="00496EE9"/>
        </w:tc>
        <w:tc>
          <w:tcPr>
            <w:tcW w:w="1728" w:type="dxa"/>
          </w:tcPr>
          <w:p w14:paraId="003B3B61" w14:textId="77777777" w:rsidR="00496EE9" w:rsidRDefault="00496EE9"/>
        </w:tc>
        <w:tc>
          <w:tcPr>
            <w:tcW w:w="1728" w:type="dxa"/>
          </w:tcPr>
          <w:p w14:paraId="7B61A9D6" w14:textId="77777777" w:rsidR="00496EE9" w:rsidRDefault="00496EE9"/>
        </w:tc>
        <w:tc>
          <w:tcPr>
            <w:tcW w:w="1728" w:type="dxa"/>
          </w:tcPr>
          <w:p w14:paraId="6CBD8062" w14:textId="77777777" w:rsidR="00496EE9" w:rsidRDefault="00496EE9"/>
        </w:tc>
      </w:tr>
      <w:tr w:rsidR="00496EE9" w14:paraId="7CF1DA48" w14:textId="77777777">
        <w:tc>
          <w:tcPr>
            <w:tcW w:w="1728" w:type="dxa"/>
          </w:tcPr>
          <w:p w14:paraId="58C88038" w14:textId="77777777" w:rsidR="00496EE9" w:rsidRDefault="00496EE9"/>
        </w:tc>
        <w:tc>
          <w:tcPr>
            <w:tcW w:w="1728" w:type="dxa"/>
          </w:tcPr>
          <w:p w14:paraId="1EEBCCA5" w14:textId="77777777" w:rsidR="00496EE9" w:rsidRDefault="00496EE9"/>
        </w:tc>
        <w:tc>
          <w:tcPr>
            <w:tcW w:w="1728" w:type="dxa"/>
          </w:tcPr>
          <w:p w14:paraId="5716A9C9" w14:textId="77777777" w:rsidR="00496EE9" w:rsidRDefault="00496EE9"/>
        </w:tc>
        <w:tc>
          <w:tcPr>
            <w:tcW w:w="1728" w:type="dxa"/>
          </w:tcPr>
          <w:p w14:paraId="1B7C67AD" w14:textId="77777777" w:rsidR="00496EE9" w:rsidRDefault="00496EE9"/>
        </w:tc>
        <w:tc>
          <w:tcPr>
            <w:tcW w:w="1728" w:type="dxa"/>
          </w:tcPr>
          <w:p w14:paraId="0EA221A8" w14:textId="77777777" w:rsidR="00496EE9" w:rsidRDefault="00496EE9"/>
        </w:tc>
      </w:tr>
      <w:tr w:rsidR="00496EE9" w14:paraId="6A19DAAA" w14:textId="77777777">
        <w:tc>
          <w:tcPr>
            <w:tcW w:w="1728" w:type="dxa"/>
          </w:tcPr>
          <w:p w14:paraId="654FFB75" w14:textId="77777777" w:rsidR="00496EE9" w:rsidRDefault="00496EE9"/>
        </w:tc>
        <w:tc>
          <w:tcPr>
            <w:tcW w:w="1728" w:type="dxa"/>
          </w:tcPr>
          <w:p w14:paraId="486EA8B8" w14:textId="77777777" w:rsidR="00496EE9" w:rsidRDefault="00496EE9"/>
        </w:tc>
        <w:tc>
          <w:tcPr>
            <w:tcW w:w="1728" w:type="dxa"/>
          </w:tcPr>
          <w:p w14:paraId="584B864A" w14:textId="77777777" w:rsidR="00496EE9" w:rsidRDefault="00496EE9"/>
        </w:tc>
        <w:tc>
          <w:tcPr>
            <w:tcW w:w="1728" w:type="dxa"/>
          </w:tcPr>
          <w:p w14:paraId="646BB0DA" w14:textId="77777777" w:rsidR="00496EE9" w:rsidRDefault="00496EE9"/>
        </w:tc>
        <w:tc>
          <w:tcPr>
            <w:tcW w:w="1728" w:type="dxa"/>
          </w:tcPr>
          <w:p w14:paraId="126C9196" w14:textId="77777777" w:rsidR="00496EE9" w:rsidRDefault="00496EE9"/>
        </w:tc>
      </w:tr>
      <w:tr w:rsidR="00496EE9" w14:paraId="04143A0E" w14:textId="77777777">
        <w:tc>
          <w:tcPr>
            <w:tcW w:w="1728" w:type="dxa"/>
          </w:tcPr>
          <w:p w14:paraId="7CE6AE48" w14:textId="77777777" w:rsidR="00496EE9" w:rsidRDefault="00496EE9"/>
        </w:tc>
        <w:tc>
          <w:tcPr>
            <w:tcW w:w="1728" w:type="dxa"/>
          </w:tcPr>
          <w:p w14:paraId="38B8EA08" w14:textId="77777777" w:rsidR="00496EE9" w:rsidRDefault="00496EE9"/>
        </w:tc>
        <w:tc>
          <w:tcPr>
            <w:tcW w:w="1728" w:type="dxa"/>
          </w:tcPr>
          <w:p w14:paraId="28F701B6" w14:textId="77777777" w:rsidR="00496EE9" w:rsidRDefault="00496EE9"/>
        </w:tc>
        <w:tc>
          <w:tcPr>
            <w:tcW w:w="1728" w:type="dxa"/>
          </w:tcPr>
          <w:p w14:paraId="27095D90" w14:textId="77777777" w:rsidR="00496EE9" w:rsidRDefault="00496EE9"/>
        </w:tc>
        <w:tc>
          <w:tcPr>
            <w:tcW w:w="1728" w:type="dxa"/>
          </w:tcPr>
          <w:p w14:paraId="2D572ADD" w14:textId="77777777" w:rsidR="00496EE9" w:rsidRDefault="00496EE9"/>
        </w:tc>
      </w:tr>
    </w:tbl>
    <w:p w14:paraId="1703CF6E" w14:textId="77777777" w:rsidR="00F60B53" w:rsidRDefault="003B3E5F">
      <w:pPr>
        <w:pStyle w:val="Heading2"/>
      </w:pPr>
      <w:r>
        <w:t>2. Пример табеле – Пољопривредна тема</w:t>
      </w:r>
    </w:p>
    <w:p w14:paraId="0839661D" w14:textId="77777777" w:rsidR="00F60B53" w:rsidRDefault="003B3E5F">
      <w:r>
        <w:t>Пример пројекта: „Како смањити потрошњу воде у пластенику?“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4"/>
        <w:gridCol w:w="1726"/>
        <w:gridCol w:w="1726"/>
        <w:gridCol w:w="1728"/>
        <w:gridCol w:w="1726"/>
      </w:tblGrid>
      <w:tr w:rsidR="00F60B53" w14:paraId="0C916CC1" w14:textId="77777777">
        <w:tc>
          <w:tcPr>
            <w:tcW w:w="1728" w:type="dxa"/>
          </w:tcPr>
          <w:p w14:paraId="1D0F0E06" w14:textId="77777777" w:rsidR="00F60B53" w:rsidRDefault="003B3E5F">
            <w:r>
              <w:t>Критеријум</w:t>
            </w:r>
          </w:p>
        </w:tc>
        <w:tc>
          <w:tcPr>
            <w:tcW w:w="1728" w:type="dxa"/>
          </w:tcPr>
          <w:p w14:paraId="6599CB74" w14:textId="77777777" w:rsidR="00F60B53" w:rsidRDefault="003B3E5F">
            <w:r>
              <w:t>Индикатори</w:t>
            </w:r>
          </w:p>
        </w:tc>
        <w:tc>
          <w:tcPr>
            <w:tcW w:w="1728" w:type="dxa"/>
          </w:tcPr>
          <w:p w14:paraId="581F01B9" w14:textId="77777777" w:rsidR="00F60B53" w:rsidRDefault="003B3E5F">
            <w:r>
              <w:t>Одлично (4)</w:t>
            </w:r>
          </w:p>
        </w:tc>
        <w:tc>
          <w:tcPr>
            <w:tcW w:w="1728" w:type="dxa"/>
          </w:tcPr>
          <w:p w14:paraId="3891F538" w14:textId="77777777" w:rsidR="00F60B53" w:rsidRDefault="003B3E5F">
            <w:r>
              <w:t>Добро (3)</w:t>
            </w:r>
          </w:p>
        </w:tc>
        <w:tc>
          <w:tcPr>
            <w:tcW w:w="1728" w:type="dxa"/>
          </w:tcPr>
          <w:p w14:paraId="5279251B" w14:textId="77777777" w:rsidR="00F60B53" w:rsidRDefault="003B3E5F">
            <w:r>
              <w:t>Потребно је унапређење (1–2)</w:t>
            </w:r>
          </w:p>
        </w:tc>
      </w:tr>
      <w:tr w:rsidR="00F60B53" w14:paraId="0BD935EA" w14:textId="77777777">
        <w:tc>
          <w:tcPr>
            <w:tcW w:w="1728" w:type="dxa"/>
          </w:tcPr>
          <w:p w14:paraId="4205E9D3" w14:textId="77777777" w:rsidR="00F60B53" w:rsidRDefault="003B3E5F">
            <w:r>
              <w:t>Разумевање теме</w:t>
            </w:r>
          </w:p>
        </w:tc>
        <w:tc>
          <w:tcPr>
            <w:tcW w:w="1728" w:type="dxa"/>
          </w:tcPr>
          <w:p w14:paraId="77E828F4" w14:textId="77777777" w:rsidR="00F60B53" w:rsidRDefault="003B3E5F">
            <w:r>
              <w:t xml:space="preserve">- Ученици објашњавају зашто је вода важна </w:t>
            </w:r>
            <w:r>
              <w:br/>
              <w:t>- Користите исправне термине</w:t>
            </w:r>
          </w:p>
        </w:tc>
        <w:tc>
          <w:tcPr>
            <w:tcW w:w="1728" w:type="dxa"/>
          </w:tcPr>
          <w:p w14:paraId="207808A9" w14:textId="77777777" w:rsidR="00F60B53" w:rsidRDefault="003B3E5F">
            <w:r>
              <w:t>Детаљно објашњење, са практичним примерима</w:t>
            </w:r>
          </w:p>
        </w:tc>
        <w:tc>
          <w:tcPr>
            <w:tcW w:w="1728" w:type="dxa"/>
          </w:tcPr>
          <w:p w14:paraId="37F10427" w14:textId="77777777" w:rsidR="00F60B53" w:rsidRDefault="003B3E5F">
            <w:r>
              <w:t>Основно објашњење, са неколико изостављања</w:t>
            </w:r>
          </w:p>
        </w:tc>
        <w:tc>
          <w:tcPr>
            <w:tcW w:w="1728" w:type="dxa"/>
          </w:tcPr>
          <w:p w14:paraId="34390DF5" w14:textId="77777777" w:rsidR="00F60B53" w:rsidRDefault="003B3E5F">
            <w:r>
              <w:t>Површно или нетачно објашњење</w:t>
            </w:r>
          </w:p>
        </w:tc>
      </w:tr>
      <w:tr w:rsidR="00F60B53" w14:paraId="79B31540" w14:textId="77777777">
        <w:tc>
          <w:tcPr>
            <w:tcW w:w="1728" w:type="dxa"/>
          </w:tcPr>
          <w:p w14:paraId="26F6178B" w14:textId="77777777" w:rsidR="00F60B53" w:rsidRDefault="003B3E5F">
            <w:r>
              <w:t>Тимски рад</w:t>
            </w:r>
          </w:p>
        </w:tc>
        <w:tc>
          <w:tcPr>
            <w:tcW w:w="1728" w:type="dxa"/>
          </w:tcPr>
          <w:p w14:paraId="49F1F88D" w14:textId="77777777" w:rsidR="00F60B53" w:rsidRDefault="003B3E5F">
            <w:r>
              <w:t xml:space="preserve">- Сви чланови доприносе </w:t>
            </w:r>
            <w:r>
              <w:br/>
              <w:t>- Улоге су јасно додељене</w:t>
            </w:r>
          </w:p>
        </w:tc>
        <w:tc>
          <w:tcPr>
            <w:tcW w:w="1728" w:type="dxa"/>
          </w:tcPr>
          <w:p w14:paraId="62D916E2" w14:textId="77777777" w:rsidR="00F60B53" w:rsidRDefault="003B3E5F">
            <w:r>
              <w:t>Сви учесници су активно укључени</w:t>
            </w:r>
          </w:p>
        </w:tc>
        <w:tc>
          <w:tcPr>
            <w:tcW w:w="1728" w:type="dxa"/>
          </w:tcPr>
          <w:p w14:paraId="3D4FB7E4" w14:textId="77777777" w:rsidR="00F60B53" w:rsidRDefault="003B3E5F">
            <w:r>
              <w:t>Већина је укључена, али са неравнотежом</w:t>
            </w:r>
          </w:p>
        </w:tc>
        <w:tc>
          <w:tcPr>
            <w:tcW w:w="1728" w:type="dxa"/>
          </w:tcPr>
          <w:p w14:paraId="364E6CDC" w14:textId="77777777" w:rsidR="00F60B53" w:rsidRDefault="003B3E5F">
            <w:r>
              <w:t>Само 1-2 члана раде</w:t>
            </w:r>
          </w:p>
        </w:tc>
      </w:tr>
      <w:tr w:rsidR="00F60B53" w14:paraId="35298E79" w14:textId="77777777">
        <w:tc>
          <w:tcPr>
            <w:tcW w:w="1728" w:type="dxa"/>
          </w:tcPr>
          <w:p w14:paraId="66433694" w14:textId="77777777" w:rsidR="00F60B53" w:rsidRDefault="003B3E5F">
            <w:r>
              <w:t>Коначни производ</w:t>
            </w:r>
          </w:p>
        </w:tc>
        <w:tc>
          <w:tcPr>
            <w:tcW w:w="1728" w:type="dxa"/>
          </w:tcPr>
          <w:p w14:paraId="3B91AF32" w14:textId="77777777" w:rsidR="00F60B53" w:rsidRDefault="003B3E5F">
            <w:r>
              <w:t xml:space="preserve">- Презентација </w:t>
            </w:r>
            <w:r>
              <w:br/>
              <w:t>- Практична примена</w:t>
            </w:r>
          </w:p>
        </w:tc>
        <w:tc>
          <w:tcPr>
            <w:tcW w:w="1728" w:type="dxa"/>
          </w:tcPr>
          <w:p w14:paraId="5EFAEC6D" w14:textId="77777777" w:rsidR="00F60B53" w:rsidRDefault="003B3E5F">
            <w:r>
              <w:t>Квалитетна презентација, права примена</w:t>
            </w:r>
          </w:p>
        </w:tc>
        <w:tc>
          <w:tcPr>
            <w:tcW w:w="1728" w:type="dxa"/>
          </w:tcPr>
          <w:p w14:paraId="5B4CF494" w14:textId="77777777" w:rsidR="00F60B53" w:rsidRDefault="003B3E5F">
            <w:r>
              <w:t>Производ са мањим недостацима</w:t>
            </w:r>
          </w:p>
        </w:tc>
        <w:tc>
          <w:tcPr>
            <w:tcW w:w="1728" w:type="dxa"/>
          </w:tcPr>
          <w:p w14:paraId="324FA995" w14:textId="77777777" w:rsidR="00F60B53" w:rsidRDefault="003B3E5F">
            <w:r>
              <w:t>Производ недовршен или непрактичан</w:t>
            </w:r>
          </w:p>
        </w:tc>
      </w:tr>
    </w:tbl>
    <w:p w14:paraId="164B8D87" w14:textId="77777777" w:rsidR="00F60B53" w:rsidRDefault="003B3E5F">
      <w:pPr>
        <w:pStyle w:val="Heading2"/>
      </w:pPr>
      <w:r>
        <w:t>3. Контролна листа за инспекцију</w:t>
      </w:r>
    </w:p>
    <w:p w14:paraId="6B813827" w14:textId="77777777" w:rsidR="00F60B53" w:rsidRDefault="003B3E5F">
      <w:r>
        <w:t xml:space="preserve">✔ Да ли су критеријуми јасни и повезани са циљевима пројекта? </w:t>
      </w:r>
      <w:r>
        <w:br/>
        <w:t xml:space="preserve">✔ Да ли су индикатори специфични и мерљиви? ✔ Да ли је сваки ниво постигнућа описан разумљивим језиком? ✔ Да ли </w:t>
      </w:r>
      <w:r w:rsidR="00496EE9">
        <w:rPr>
          <w:lang w:val="mk-MK"/>
        </w:rPr>
        <w:t xml:space="preserve">оквир </w:t>
      </w:r>
      <w:r>
        <w:t xml:space="preserve">процењује и процес и производ? </w:t>
      </w:r>
      <w:r>
        <w:br/>
        <w:t xml:space="preserve">✔ Може ли се </w:t>
      </w:r>
      <w:r w:rsidR="00496EE9">
        <w:rPr>
          <w:lang w:val="mk-MK"/>
        </w:rPr>
        <w:t xml:space="preserve">оквир </w:t>
      </w:r>
      <w:r>
        <w:t xml:space="preserve">користити и за самопроцену и за </w:t>
      </w:r>
      <w:r w:rsidR="00496EE9">
        <w:rPr>
          <w:lang w:val="mk-MK"/>
        </w:rPr>
        <w:t xml:space="preserve">вршњачку </w:t>
      </w:r>
      <w:r>
        <w:t>процену?</w:t>
      </w:r>
    </w:p>
    <w:sectPr w:rsidR="00F60B53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61022443">
    <w:abstractNumId w:val="8"/>
  </w:num>
  <w:num w:numId="2" w16cid:durableId="1924146302">
    <w:abstractNumId w:val="6"/>
  </w:num>
  <w:num w:numId="3" w16cid:durableId="2020345917">
    <w:abstractNumId w:val="5"/>
  </w:num>
  <w:num w:numId="4" w16cid:durableId="1531607492">
    <w:abstractNumId w:val="4"/>
  </w:num>
  <w:num w:numId="5" w16cid:durableId="170729113">
    <w:abstractNumId w:val="7"/>
  </w:num>
  <w:num w:numId="6" w16cid:durableId="747310632">
    <w:abstractNumId w:val="3"/>
  </w:num>
  <w:num w:numId="7" w16cid:durableId="1075516653">
    <w:abstractNumId w:val="2"/>
  </w:num>
  <w:num w:numId="8" w16cid:durableId="1083455641">
    <w:abstractNumId w:val="1"/>
  </w:num>
  <w:num w:numId="9" w16cid:durableId="205607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B3E5F"/>
    <w:rsid w:val="00496EE9"/>
    <w:rsid w:val="004B3A39"/>
    <w:rsid w:val="0083152A"/>
    <w:rsid w:val="00AA1D8D"/>
    <w:rsid w:val="00AB7665"/>
    <w:rsid w:val="00B47730"/>
    <w:rsid w:val="00CB0664"/>
    <w:rsid w:val="00D37BE2"/>
    <w:rsid w:val="00F60B5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646D932"/>
  <w14:defaultImageDpi w14:val="300"/>
  <w15:docId w15:val="{A0BBE5D8-4E08-4E8B-905E-B3267CC3A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3388902-96B6-442E-8F4A-02FA78DA8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Branko Aleksovski</cp:lastModifiedBy>
  <cp:revision>2</cp:revision>
  <dcterms:created xsi:type="dcterms:W3CDTF">2025-09-28T21:02:00Z</dcterms:created>
  <dcterms:modified xsi:type="dcterms:W3CDTF">2025-09-28T21:02:00Z</dcterms:modified>
  <cp:category/>
</cp:coreProperties>
</file>