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9502C" w14:textId="77777777" w:rsidR="00411EBF" w:rsidRPr="009313E1" w:rsidRDefault="009313E1">
      <w:pPr>
        <w:pStyle w:val="Heading1"/>
        <w:rPr>
          <w:rFonts w:cstheme="majorHAnsi"/>
        </w:rPr>
      </w:pPr>
      <w:proofErr w:type="spellStart"/>
      <w:r w:rsidRPr="009313E1">
        <w:rPr>
          <w:rFonts w:cstheme="majorHAnsi"/>
          <w:lang w:val="mk-MK"/>
        </w:rPr>
        <w:t>Радни</w:t>
      </w:r>
      <w:proofErr w:type="spellEnd"/>
      <w:r w:rsidRPr="009313E1">
        <w:rPr>
          <w:rFonts w:cstheme="majorHAnsi"/>
          <w:lang w:val="mk-MK"/>
        </w:rPr>
        <w:t xml:space="preserve"> лист за </w:t>
      </w:r>
      <w:proofErr w:type="spellStart"/>
      <w:r w:rsidRPr="009313E1">
        <w:rPr>
          <w:rFonts w:cstheme="majorHAnsi"/>
          <w:lang w:val="mk-MK"/>
        </w:rPr>
        <w:t>повратне</w:t>
      </w:r>
      <w:proofErr w:type="spellEnd"/>
      <w:r w:rsidRPr="009313E1">
        <w:rPr>
          <w:rFonts w:cstheme="majorHAnsi"/>
          <w:lang w:val="mk-MK"/>
        </w:rPr>
        <w:t xml:space="preserve"> </w:t>
      </w:r>
      <w:proofErr w:type="spellStart"/>
      <w:r w:rsidRPr="009313E1">
        <w:rPr>
          <w:rFonts w:cstheme="majorHAnsi"/>
          <w:lang w:val="mk-MK"/>
        </w:rPr>
        <w:t>информације</w:t>
      </w:r>
      <w:proofErr w:type="spellEnd"/>
      <w:r w:rsidRPr="009313E1">
        <w:rPr>
          <w:rFonts w:cstheme="majorHAnsi"/>
          <w:lang w:val="mk-MK"/>
        </w:rPr>
        <w:t xml:space="preserve"> од </w:t>
      </w:r>
      <w:proofErr w:type="spellStart"/>
      <w:r w:rsidRPr="009313E1">
        <w:rPr>
          <w:rFonts w:cstheme="majorHAnsi"/>
          <w:lang w:val="mk-MK"/>
        </w:rPr>
        <w:t>вршњака</w:t>
      </w:r>
      <w:proofErr w:type="spellEnd"/>
      <w:r w:rsidRPr="009313E1">
        <w:rPr>
          <w:rFonts w:cstheme="majorHAnsi"/>
          <w:lang w:val="mk-MK"/>
        </w:rPr>
        <w:t xml:space="preserve"> у </w:t>
      </w:r>
      <w:proofErr w:type="spellStart"/>
      <w:r w:rsidRPr="009313E1">
        <w:rPr>
          <w:rFonts w:cstheme="majorHAnsi"/>
          <w:lang w:val="mk-MK"/>
        </w:rPr>
        <w:t>наставном</w:t>
      </w:r>
      <w:proofErr w:type="spellEnd"/>
      <w:r w:rsidRPr="009313E1">
        <w:rPr>
          <w:rFonts w:cstheme="majorHAnsi"/>
          <w:lang w:val="mk-MK"/>
        </w:rPr>
        <w:t xml:space="preserve"> </w:t>
      </w:r>
      <w:proofErr w:type="spellStart"/>
      <w:r w:rsidRPr="009313E1">
        <w:rPr>
          <w:rFonts w:cstheme="majorHAnsi"/>
          <w:lang w:val="mk-MK"/>
        </w:rPr>
        <w:t>плану</w:t>
      </w:r>
      <w:proofErr w:type="spellEnd"/>
      <w:r w:rsidRPr="009313E1">
        <w:rPr>
          <w:rFonts w:cstheme="majorHAnsi"/>
          <w:lang w:val="mk-MK"/>
        </w:rPr>
        <w:t xml:space="preserve"> и </w:t>
      </w:r>
      <w:proofErr w:type="spellStart"/>
      <w:r w:rsidRPr="009313E1">
        <w:rPr>
          <w:rFonts w:cstheme="majorHAnsi"/>
          <w:lang w:val="mk-MK"/>
        </w:rPr>
        <w:t>програму</w:t>
      </w:r>
      <w:proofErr w:type="spellEnd"/>
      <w:r w:rsidRPr="009313E1">
        <w:rPr>
          <w:rFonts w:cstheme="majorHAnsi"/>
          <w:lang w:val="mk-MK"/>
        </w:rPr>
        <w:t xml:space="preserve"> </w:t>
      </w:r>
      <w:r w:rsidRPr="009313E1">
        <w:rPr>
          <w:rFonts w:cstheme="majorHAnsi"/>
        </w:rPr>
        <w:t>– одељак за процену</w:t>
      </w:r>
    </w:p>
    <w:p w14:paraId="74456E44" w14:textId="77777777" w:rsidR="009313E1" w:rsidRPr="009313E1" w:rsidRDefault="009313E1">
      <w:pPr>
        <w:rPr>
          <w:rFonts w:asciiTheme="majorHAnsi" w:hAnsiTheme="majorHAnsi" w:cstheme="majorHAnsi"/>
        </w:rPr>
      </w:pPr>
    </w:p>
    <w:p w14:paraId="26A40F15" w14:textId="77777777" w:rsidR="00411EBF" w:rsidRPr="009313E1" w:rsidRDefault="009313E1">
      <w:pPr>
        <w:rPr>
          <w:rFonts w:asciiTheme="majorHAnsi" w:hAnsiTheme="majorHAnsi" w:cstheme="majorHAnsi"/>
        </w:rPr>
      </w:pPr>
      <w:r w:rsidRPr="009313E1">
        <w:rPr>
          <w:rFonts w:asciiTheme="majorHAnsi" w:hAnsiTheme="majorHAnsi" w:cstheme="majorHAnsi"/>
        </w:rPr>
        <w:t>Тим који је припремио план: _________________________</w:t>
      </w:r>
    </w:p>
    <w:p w14:paraId="7EE34D26" w14:textId="77777777" w:rsidR="00411EBF" w:rsidRPr="009313E1" w:rsidRDefault="009313E1">
      <w:pPr>
        <w:rPr>
          <w:rFonts w:asciiTheme="majorHAnsi" w:hAnsiTheme="majorHAnsi" w:cstheme="majorHAnsi"/>
        </w:rPr>
      </w:pPr>
      <w:r w:rsidRPr="009313E1">
        <w:rPr>
          <w:rFonts w:asciiTheme="majorHAnsi" w:hAnsiTheme="majorHAnsi" w:cstheme="majorHAnsi"/>
        </w:rPr>
        <w:t>Тим за повратне информације: _____________________</w:t>
      </w:r>
    </w:p>
    <w:p w14:paraId="7113B7AB" w14:textId="77777777" w:rsidR="00411EBF" w:rsidRPr="009313E1" w:rsidRDefault="00411EBF">
      <w:pPr>
        <w:rPr>
          <w:rFonts w:asciiTheme="majorHAnsi" w:hAnsiTheme="majorHAnsi" w:cstheme="majorHAnsi"/>
        </w:rPr>
      </w:pPr>
    </w:p>
    <w:tbl>
      <w:tblPr>
        <w:tblStyle w:val="TableGrid"/>
        <w:tblW w:w="8961" w:type="dxa"/>
        <w:tblLook w:val="04A0" w:firstRow="1" w:lastRow="0" w:firstColumn="1" w:lastColumn="0" w:noHBand="0" w:noVBand="1"/>
      </w:tblPr>
      <w:tblGrid>
        <w:gridCol w:w="2987"/>
        <w:gridCol w:w="2987"/>
        <w:gridCol w:w="2987"/>
      </w:tblGrid>
      <w:tr w:rsidR="00411EBF" w:rsidRPr="009313E1" w14:paraId="3AE55095" w14:textId="77777777" w:rsidTr="009313E1">
        <w:trPr>
          <w:trHeight w:val="737"/>
        </w:trPr>
        <w:tc>
          <w:tcPr>
            <w:tcW w:w="2987" w:type="dxa"/>
          </w:tcPr>
          <w:p w14:paraId="1C7A078B" w14:textId="5B31ECD3" w:rsidR="00411EBF" w:rsidRPr="00C74264" w:rsidRDefault="009313E1">
            <w:pPr>
              <w:rPr>
                <w:rFonts w:asciiTheme="majorHAnsi" w:hAnsiTheme="majorHAnsi" w:cstheme="majorHAnsi"/>
                <w:lang w:val="mk-MK"/>
              </w:rPr>
            </w:pPr>
            <w:r w:rsidRPr="009313E1">
              <w:rPr>
                <w:rFonts w:asciiTheme="majorHAnsi" w:hAnsiTheme="majorHAnsi" w:cstheme="majorHAnsi"/>
              </w:rPr>
              <w:t>Снаге (Шта је добро формулисано?)</w:t>
            </w:r>
            <w:r w:rsidR="00C74264">
              <w:rPr>
                <w:rFonts w:asciiTheme="majorHAnsi" w:hAnsiTheme="majorHAnsi" w:cstheme="majorHAnsi"/>
                <w:lang w:val="mk-MK"/>
              </w:rPr>
              <w:t xml:space="preserve"> </w:t>
            </w:r>
            <w:r w:rsidR="00C74264" w:rsidRPr="00C74264">
              <w:rPr>
                <w:rFonts w:ascii="Segoe UI Symbol" w:hAnsi="Segoe UI Symbol" w:cs="Segoe UI Symbol"/>
                <w:b/>
                <w:bCs/>
                <w:lang w:val="ru-RU"/>
              </w:rPr>
              <w:t>✔</w:t>
            </w:r>
          </w:p>
        </w:tc>
        <w:tc>
          <w:tcPr>
            <w:tcW w:w="2987" w:type="dxa"/>
          </w:tcPr>
          <w:p w14:paraId="1080330B" w14:textId="28797A7A" w:rsidR="00411EBF" w:rsidRPr="00C74264" w:rsidRDefault="009313E1">
            <w:pPr>
              <w:rPr>
                <w:rFonts w:asciiTheme="majorHAnsi" w:hAnsiTheme="majorHAnsi" w:cstheme="majorHAnsi"/>
                <w:lang w:val="mk-MK"/>
              </w:rPr>
            </w:pPr>
            <w:r w:rsidRPr="009313E1">
              <w:rPr>
                <w:rFonts w:asciiTheme="majorHAnsi" w:hAnsiTheme="majorHAnsi" w:cstheme="majorHAnsi"/>
              </w:rPr>
              <w:t>Шта је нејасно или превише уопштено?</w:t>
            </w:r>
            <w:r w:rsidR="00C74264">
              <w:rPr>
                <w:rFonts w:asciiTheme="majorHAnsi" w:hAnsiTheme="majorHAnsi" w:cstheme="majorHAnsi"/>
                <w:lang w:val="mk-MK"/>
              </w:rPr>
              <w:t xml:space="preserve"> </w:t>
            </w:r>
            <w:r w:rsidR="00C74264" w:rsidRPr="00C74264">
              <w:rPr>
                <w:rFonts w:ascii="Segoe UI Emoji" w:hAnsi="Segoe UI Emoji" w:cs="Segoe UI Emoji"/>
                <w:b/>
                <w:bCs/>
                <w:lang w:val="ru-RU"/>
              </w:rPr>
              <w:t>❓</w:t>
            </w:r>
          </w:p>
        </w:tc>
        <w:tc>
          <w:tcPr>
            <w:tcW w:w="2987" w:type="dxa"/>
          </w:tcPr>
          <w:p w14:paraId="346E885A" w14:textId="77777777" w:rsidR="00411EBF" w:rsidRDefault="009313E1">
            <w:pPr>
              <w:rPr>
                <w:rFonts w:asciiTheme="majorHAnsi" w:hAnsiTheme="majorHAnsi" w:cstheme="majorHAnsi"/>
                <w:lang w:val="mk-MK"/>
              </w:rPr>
            </w:pPr>
            <w:r w:rsidRPr="009313E1">
              <w:rPr>
                <w:rFonts w:asciiTheme="majorHAnsi" w:hAnsiTheme="majorHAnsi" w:cstheme="majorHAnsi"/>
              </w:rPr>
              <w:t>Предлози за побољшање</w:t>
            </w:r>
          </w:p>
          <w:p w14:paraId="2132F4C8" w14:textId="58E98036" w:rsidR="00C74264" w:rsidRPr="00C74264" w:rsidRDefault="00C74264">
            <w:pPr>
              <w:rPr>
                <w:rFonts w:asciiTheme="majorHAnsi" w:hAnsiTheme="majorHAnsi" w:cstheme="majorHAnsi"/>
                <w:lang w:val="mk-MK"/>
              </w:rPr>
            </w:pPr>
            <w:r w:rsidRPr="00C74264">
              <w:rPr>
                <w:rFonts w:ascii="Segoe UI Emoji" w:hAnsi="Segoe UI Emoji" w:cs="Segoe UI Emoji"/>
                <w:b/>
                <w:bCs/>
                <w:lang w:val="ru-RU"/>
              </w:rPr>
              <w:t>💡</w:t>
            </w:r>
          </w:p>
        </w:tc>
      </w:tr>
      <w:tr w:rsidR="00411EBF" w:rsidRPr="009313E1" w14:paraId="65CD74AB" w14:textId="77777777" w:rsidTr="009313E1">
        <w:trPr>
          <w:trHeight w:val="1296"/>
        </w:trPr>
        <w:tc>
          <w:tcPr>
            <w:tcW w:w="2987" w:type="dxa"/>
          </w:tcPr>
          <w:p w14:paraId="0A513940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690E0CE9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5B123D7B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</w:tr>
      <w:tr w:rsidR="00411EBF" w:rsidRPr="009313E1" w14:paraId="7FDE3C97" w14:textId="77777777" w:rsidTr="009313E1">
        <w:trPr>
          <w:trHeight w:val="1296"/>
        </w:trPr>
        <w:tc>
          <w:tcPr>
            <w:tcW w:w="2987" w:type="dxa"/>
          </w:tcPr>
          <w:p w14:paraId="1601ADEC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5979FC7E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37D84BBC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</w:tr>
      <w:tr w:rsidR="00411EBF" w:rsidRPr="009313E1" w14:paraId="7CDBED5A" w14:textId="77777777" w:rsidTr="009313E1">
        <w:trPr>
          <w:trHeight w:val="1296"/>
        </w:trPr>
        <w:tc>
          <w:tcPr>
            <w:tcW w:w="2987" w:type="dxa"/>
          </w:tcPr>
          <w:p w14:paraId="0BC77022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7D2584D1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2365362C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</w:tr>
      <w:tr w:rsidR="00411EBF" w:rsidRPr="009313E1" w14:paraId="39C4F501" w14:textId="77777777" w:rsidTr="009313E1">
        <w:trPr>
          <w:trHeight w:val="1296"/>
        </w:trPr>
        <w:tc>
          <w:tcPr>
            <w:tcW w:w="2987" w:type="dxa"/>
          </w:tcPr>
          <w:p w14:paraId="1C2D9ED1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1D327AFD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34A50531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</w:tr>
      <w:tr w:rsidR="00411EBF" w:rsidRPr="009313E1" w14:paraId="5E62556E" w14:textId="77777777" w:rsidTr="009313E1">
        <w:trPr>
          <w:trHeight w:val="1296"/>
        </w:trPr>
        <w:tc>
          <w:tcPr>
            <w:tcW w:w="2987" w:type="dxa"/>
          </w:tcPr>
          <w:p w14:paraId="53F7F6C9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6AC36B89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87" w:type="dxa"/>
          </w:tcPr>
          <w:p w14:paraId="660163E6" w14:textId="77777777" w:rsidR="00411EBF" w:rsidRPr="009313E1" w:rsidRDefault="00411EBF">
            <w:pPr>
              <w:rPr>
                <w:rFonts w:asciiTheme="majorHAnsi" w:hAnsiTheme="majorHAnsi" w:cstheme="majorHAnsi"/>
              </w:rPr>
            </w:pPr>
          </w:p>
        </w:tc>
      </w:tr>
    </w:tbl>
    <w:p w14:paraId="7D7445DB" w14:textId="77777777" w:rsidR="00411EBF" w:rsidRPr="009313E1" w:rsidRDefault="00411EBF">
      <w:pPr>
        <w:rPr>
          <w:rFonts w:asciiTheme="majorHAnsi" w:hAnsiTheme="majorHAnsi" w:cstheme="majorHAnsi"/>
        </w:rPr>
      </w:pPr>
    </w:p>
    <w:p w14:paraId="70A8EE26" w14:textId="77777777" w:rsidR="00411EBF" w:rsidRPr="009313E1" w:rsidRDefault="009313E1">
      <w:pPr>
        <w:rPr>
          <w:rFonts w:asciiTheme="majorHAnsi" w:hAnsiTheme="majorHAnsi" w:cstheme="majorHAnsi"/>
        </w:rPr>
      </w:pPr>
      <w:r w:rsidRPr="009313E1">
        <w:rPr>
          <w:rFonts w:asciiTheme="majorHAnsi" w:hAnsiTheme="majorHAnsi" w:cstheme="majorHAnsi"/>
        </w:rPr>
        <w:t>Време завршетка: 10–15 минута.</w:t>
      </w:r>
    </w:p>
    <w:p w14:paraId="1BC510EE" w14:textId="77777777" w:rsidR="00411EBF" w:rsidRPr="009313E1" w:rsidRDefault="009313E1">
      <w:pPr>
        <w:rPr>
          <w:rFonts w:asciiTheme="majorHAnsi" w:hAnsiTheme="majorHAnsi" w:cstheme="majorHAnsi"/>
        </w:rPr>
      </w:pPr>
      <w:r w:rsidRPr="009313E1">
        <w:rPr>
          <w:rFonts w:asciiTheme="majorHAnsi" w:hAnsiTheme="majorHAnsi" w:cstheme="majorHAnsi"/>
        </w:rPr>
        <w:t>Након завршетка, вратите образац тиму који је припремио план.</w:t>
      </w:r>
    </w:p>
    <w:sectPr w:rsidR="00411EBF" w:rsidRPr="009313E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08578297">
    <w:abstractNumId w:val="8"/>
  </w:num>
  <w:num w:numId="2" w16cid:durableId="174928495">
    <w:abstractNumId w:val="6"/>
  </w:num>
  <w:num w:numId="3" w16cid:durableId="531504345">
    <w:abstractNumId w:val="5"/>
  </w:num>
  <w:num w:numId="4" w16cid:durableId="1101879444">
    <w:abstractNumId w:val="4"/>
  </w:num>
  <w:num w:numId="5" w16cid:durableId="481967658">
    <w:abstractNumId w:val="7"/>
  </w:num>
  <w:num w:numId="6" w16cid:durableId="2019119233">
    <w:abstractNumId w:val="3"/>
  </w:num>
  <w:num w:numId="7" w16cid:durableId="890383744">
    <w:abstractNumId w:val="2"/>
  </w:num>
  <w:num w:numId="8" w16cid:durableId="1913158361">
    <w:abstractNumId w:val="1"/>
  </w:num>
  <w:num w:numId="9" w16cid:durableId="69523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2465B"/>
    <w:rsid w:val="0029639D"/>
    <w:rsid w:val="00326F90"/>
    <w:rsid w:val="00411EBF"/>
    <w:rsid w:val="009313E1"/>
    <w:rsid w:val="00973E5A"/>
    <w:rsid w:val="00AA1D8D"/>
    <w:rsid w:val="00B47730"/>
    <w:rsid w:val="00C74264"/>
    <w:rsid w:val="00CB0664"/>
    <w:rsid w:val="00D37BE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71B89F"/>
  <w14:defaultImageDpi w14:val="300"/>
  <w15:docId w15:val="{EFD06EA0-1A17-4C0F-B592-F104B07D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D4206F-ACA8-4401-BC02-F28C78F8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dcterms:created xsi:type="dcterms:W3CDTF">2025-09-28T21:08:00Z</dcterms:created>
  <dcterms:modified xsi:type="dcterms:W3CDTF">2025-09-28T21:08:00Z</dcterms:modified>
  <cp:category/>
</cp:coreProperties>
</file>