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674BD" w14:textId="77777777" w:rsidR="00040D97" w:rsidRPr="008C660E" w:rsidRDefault="008C660E">
      <w:pPr>
        <w:pStyle w:val="Heading1"/>
        <w:rPr>
          <w:rFonts w:cstheme="majorHAnsi"/>
        </w:rPr>
      </w:pPr>
      <w:r w:rsidRPr="008C660E">
        <w:rPr>
          <w:rFonts w:cstheme="majorHAnsi"/>
        </w:rPr>
        <w:t>Радни лист: Постављање водећих питања у пољопривреди</w:t>
      </w:r>
    </w:p>
    <w:p w14:paraId="0249330E" w14:textId="77777777" w:rsidR="008C660E" w:rsidRPr="008C660E" w:rsidRDefault="008C660E">
      <w:pPr>
        <w:rPr>
          <w:rFonts w:asciiTheme="majorHAnsi" w:hAnsiTheme="majorHAnsi" w:cstheme="majorHAnsi"/>
        </w:rPr>
      </w:pPr>
    </w:p>
    <w:p w14:paraId="4D3862FF" w14:textId="77777777" w:rsidR="00040D97" w:rsidRPr="008C660E" w:rsidRDefault="008C660E">
      <w:pPr>
        <w:rPr>
          <w:rFonts w:asciiTheme="majorHAnsi" w:hAnsiTheme="majorHAnsi" w:cstheme="majorHAnsi"/>
        </w:rPr>
      </w:pPr>
      <w:r w:rsidRPr="008C660E">
        <w:rPr>
          <w:rFonts w:asciiTheme="majorHAnsi" w:hAnsiTheme="majorHAnsi" w:cstheme="majorHAnsi"/>
        </w:rPr>
        <w:t>Група Бр. ____</w:t>
      </w:r>
    </w:p>
    <w:p w14:paraId="073AB259" w14:textId="77777777" w:rsidR="00040D97" w:rsidRPr="008C660E" w:rsidRDefault="008C660E">
      <w:pPr>
        <w:rPr>
          <w:rFonts w:asciiTheme="majorHAnsi" w:hAnsiTheme="majorHAnsi" w:cstheme="majorHAnsi"/>
        </w:rPr>
      </w:pPr>
      <w:r w:rsidRPr="008C660E">
        <w:rPr>
          <w:rFonts w:asciiTheme="majorHAnsi" w:hAnsiTheme="majorHAnsi" w:cstheme="majorHAnsi"/>
        </w:rPr>
        <w:t>Тема : ______________________________</w:t>
      </w:r>
    </w:p>
    <w:p w14:paraId="71D8C56A" w14:textId="77777777" w:rsidR="00040D97" w:rsidRDefault="008C660E">
      <w:pPr>
        <w:pStyle w:val="Heading2"/>
        <w:rPr>
          <w:rFonts w:cstheme="majorHAnsi"/>
        </w:rPr>
      </w:pPr>
      <w:r w:rsidRPr="008C660E">
        <w:rPr>
          <w:rFonts w:cstheme="majorHAnsi"/>
        </w:rPr>
        <w:t>Кораци за рад :</w:t>
      </w:r>
    </w:p>
    <w:p w14:paraId="241A5F7B" w14:textId="77777777" w:rsidR="008C660E" w:rsidRPr="008C660E" w:rsidRDefault="008C660E" w:rsidP="008C660E"/>
    <w:p w14:paraId="22CDC1C9" w14:textId="77777777" w:rsidR="00040D97" w:rsidRPr="008C660E" w:rsidRDefault="008C660E">
      <w:pPr>
        <w:rPr>
          <w:rFonts w:asciiTheme="majorHAnsi" w:hAnsiTheme="majorHAnsi" w:cstheme="majorHAnsi"/>
        </w:rPr>
      </w:pPr>
      <w:r w:rsidRPr="008C660E">
        <w:rPr>
          <w:rFonts w:asciiTheme="majorHAnsi" w:hAnsiTheme="majorHAnsi" w:cstheme="majorHAnsi"/>
        </w:rPr>
        <w:t>1. Напишите 3 водећа питања везана за вашу тему.</w:t>
      </w:r>
    </w:p>
    <w:p w14:paraId="4A8FF62A" w14:textId="77777777" w:rsidR="00040D97" w:rsidRPr="008C660E" w:rsidRDefault="008C660E">
      <w:pPr>
        <w:rPr>
          <w:rFonts w:asciiTheme="majorHAnsi" w:hAnsiTheme="majorHAnsi" w:cstheme="majorHAnsi"/>
        </w:rPr>
      </w:pPr>
      <w:r w:rsidRPr="008C660E">
        <w:rPr>
          <w:rFonts w:asciiTheme="majorHAnsi" w:hAnsiTheme="majorHAnsi" w:cstheme="majorHAnsi"/>
        </w:rPr>
        <w:t xml:space="preserve">2. Проверите њих питања са контролна листа испод </w:t>
      </w:r>
      <w:proofErr w:type="spellStart"/>
      <w:r>
        <w:rPr>
          <w:rFonts w:asciiTheme="majorHAnsi" w:hAnsiTheme="majorHAnsi" w:cstheme="majorHAnsi"/>
          <w:lang w:val="mk-MK"/>
        </w:rPr>
        <w:t>након</w:t>
      </w:r>
      <w:proofErr w:type="spellEnd"/>
      <w:r>
        <w:rPr>
          <w:rFonts w:asciiTheme="majorHAnsi" w:hAnsiTheme="majorHAnsi" w:cstheme="majorHAnsi"/>
          <w:lang w:val="mk-MK"/>
        </w:rPr>
        <w:t xml:space="preserve"> </w:t>
      </w:r>
      <w:proofErr w:type="spellStart"/>
      <w:r>
        <w:rPr>
          <w:rFonts w:asciiTheme="majorHAnsi" w:hAnsiTheme="majorHAnsi" w:cstheme="majorHAnsi"/>
          <w:lang w:val="mk-MK"/>
        </w:rPr>
        <w:t>повратних</w:t>
      </w:r>
      <w:proofErr w:type="spellEnd"/>
      <w:r>
        <w:rPr>
          <w:rFonts w:asciiTheme="majorHAnsi" w:hAnsiTheme="majorHAnsi" w:cstheme="majorHAnsi"/>
          <w:lang w:val="mk-MK"/>
        </w:rPr>
        <w:t xml:space="preserve"> информација од </w:t>
      </w:r>
      <w:proofErr w:type="spellStart"/>
      <w:r>
        <w:rPr>
          <w:rFonts w:asciiTheme="majorHAnsi" w:hAnsiTheme="majorHAnsi" w:cstheme="majorHAnsi"/>
          <w:lang w:val="mk-MK"/>
        </w:rPr>
        <w:t>других</w:t>
      </w:r>
      <w:proofErr w:type="spellEnd"/>
      <w:r>
        <w:rPr>
          <w:rFonts w:asciiTheme="majorHAnsi" w:hAnsiTheme="majorHAnsi" w:cstheme="majorHAnsi"/>
          <w:lang w:val="mk-MK"/>
        </w:rPr>
        <w:t xml:space="preserve"> учесника </w:t>
      </w:r>
      <w:r w:rsidRPr="008C660E">
        <w:rPr>
          <w:rFonts w:asciiTheme="majorHAnsi" w:hAnsiTheme="majorHAnsi" w:cstheme="majorHAnsi"/>
        </w:rPr>
        <w:t>.</w:t>
      </w:r>
    </w:p>
    <w:p w14:paraId="0FE3814D" w14:textId="77777777" w:rsidR="00040D97" w:rsidRPr="008C660E" w:rsidRDefault="008C660E">
      <w:pPr>
        <w:rPr>
          <w:rFonts w:asciiTheme="majorHAnsi" w:hAnsiTheme="majorHAnsi" w:cstheme="majorHAnsi"/>
        </w:rPr>
      </w:pPr>
      <w:r w:rsidRPr="008C660E">
        <w:rPr>
          <w:rFonts w:asciiTheme="majorHAnsi" w:hAnsiTheme="majorHAnsi" w:cstheme="majorHAnsi"/>
        </w:rPr>
        <w:t>3. Побољшајте то твој најбољи питање и запишите га у коначној верзији.</w:t>
      </w:r>
    </w:p>
    <w:p w14:paraId="25E42ADC" w14:textId="77777777" w:rsidR="00040D97" w:rsidRPr="008C660E" w:rsidRDefault="008C660E">
      <w:pPr>
        <w:pStyle w:val="Heading2"/>
        <w:rPr>
          <w:rFonts w:cstheme="majorHAnsi"/>
        </w:rPr>
      </w:pPr>
      <w:r w:rsidRPr="008C660E">
        <w:rPr>
          <w:rFonts w:cstheme="majorHAnsi"/>
        </w:rPr>
        <w:t>Прва верзија питања:</w:t>
      </w:r>
    </w:p>
    <w:p w14:paraId="3D4D0321" w14:textId="542C40FB" w:rsidR="00040D97" w:rsidRPr="008C660E" w:rsidRDefault="008C660E">
      <w:pPr>
        <w:rPr>
          <w:rFonts w:asciiTheme="majorHAnsi" w:hAnsiTheme="majorHAnsi" w:cstheme="majorHAnsi"/>
        </w:rPr>
      </w:pPr>
      <w:r w:rsidRPr="008C660E">
        <w:rPr>
          <w:rFonts w:asciiTheme="majorHAnsi" w:hAnsiTheme="majorHAnsi" w:cstheme="majorHAnsi"/>
        </w:rPr>
        <w:t>1. ____________________________________________________________________________</w:t>
      </w:r>
    </w:p>
    <w:p w14:paraId="4E7DCE39" w14:textId="7E6C976E" w:rsidR="00040D97" w:rsidRPr="008C660E" w:rsidRDefault="008C660E">
      <w:pPr>
        <w:rPr>
          <w:rFonts w:asciiTheme="majorHAnsi" w:hAnsiTheme="majorHAnsi" w:cstheme="majorHAnsi"/>
        </w:rPr>
      </w:pPr>
      <w:r w:rsidRPr="008C660E">
        <w:rPr>
          <w:rFonts w:asciiTheme="majorHAnsi" w:hAnsiTheme="majorHAnsi" w:cstheme="majorHAnsi"/>
        </w:rPr>
        <w:t>2. ____________________________________________________________________________</w:t>
      </w:r>
    </w:p>
    <w:p w14:paraId="4B5D3440" w14:textId="6E2AE9C7" w:rsidR="00040D97" w:rsidRPr="008C660E" w:rsidRDefault="008C660E">
      <w:pPr>
        <w:rPr>
          <w:rFonts w:asciiTheme="majorHAnsi" w:hAnsiTheme="majorHAnsi" w:cstheme="majorHAnsi"/>
        </w:rPr>
      </w:pPr>
      <w:r w:rsidRPr="008C660E">
        <w:rPr>
          <w:rFonts w:asciiTheme="majorHAnsi" w:hAnsiTheme="majorHAnsi" w:cstheme="majorHAnsi"/>
        </w:rPr>
        <w:t>3. ____________________________________________________________________________</w:t>
      </w:r>
    </w:p>
    <w:p w14:paraId="51AA6965" w14:textId="77777777" w:rsidR="00040D97" w:rsidRPr="008C660E" w:rsidRDefault="008C660E">
      <w:pPr>
        <w:pStyle w:val="Heading2"/>
        <w:rPr>
          <w:rFonts w:cstheme="majorHAnsi"/>
        </w:rPr>
      </w:pPr>
      <w:r w:rsidRPr="008C660E">
        <w:rPr>
          <w:rFonts w:ascii="Segoe UI Symbol" w:hAnsi="Segoe UI Symbol" w:cs="Segoe UI Symbol"/>
        </w:rPr>
        <w:t>✅</w:t>
      </w:r>
      <w:r w:rsidRPr="008C660E">
        <w:rPr>
          <w:rFonts w:cstheme="majorHAnsi"/>
        </w:rPr>
        <w:t xml:space="preserve"> </w:t>
      </w:r>
      <w:r w:rsidRPr="008C660E">
        <w:rPr>
          <w:rFonts w:cstheme="majorHAnsi"/>
          <w:lang w:val="mk-MK"/>
        </w:rPr>
        <w:t xml:space="preserve">  </w:t>
      </w:r>
      <w:r w:rsidRPr="008C660E">
        <w:rPr>
          <w:rFonts w:cstheme="majorHAnsi"/>
        </w:rPr>
        <w:t>Мини-листу за проверу за добро водећи питање :</w:t>
      </w:r>
    </w:p>
    <w:p w14:paraId="119A21FC" w14:textId="77777777" w:rsidR="008C660E" w:rsidRPr="008C660E" w:rsidRDefault="008C660E" w:rsidP="008C660E">
      <w:pPr>
        <w:rPr>
          <w:rFonts w:asciiTheme="majorHAnsi" w:hAnsiTheme="majorHAnsi" w:cstheme="majorHAnsi"/>
        </w:rPr>
      </w:pPr>
    </w:p>
    <w:p w14:paraId="61166F4D" w14:textId="77777777" w:rsidR="00040D97" w:rsidRPr="008C660E" w:rsidRDefault="008C660E">
      <w:pPr>
        <w:rPr>
          <w:rFonts w:asciiTheme="majorHAnsi" w:hAnsiTheme="majorHAnsi" w:cstheme="majorHAnsi"/>
        </w:rPr>
      </w:pPr>
      <w:r w:rsidRPr="008C660E">
        <w:rPr>
          <w:rFonts w:ascii="Segoe UI Symbol" w:hAnsi="Segoe UI Symbol" w:cs="Segoe UI Symbol"/>
        </w:rPr>
        <w:t xml:space="preserve">☐ </w:t>
      </w:r>
      <w:r w:rsidRPr="008C660E">
        <w:rPr>
          <w:rFonts w:asciiTheme="majorHAnsi" w:hAnsiTheme="majorHAnsi" w:cstheme="majorHAnsi"/>
        </w:rPr>
        <w:t>Да ли је јасно и разумљиво за студенте?</w:t>
      </w:r>
    </w:p>
    <w:p w14:paraId="34B8C400" w14:textId="77777777" w:rsidR="00040D97" w:rsidRPr="008C660E" w:rsidRDefault="008C660E">
      <w:pPr>
        <w:rPr>
          <w:rFonts w:asciiTheme="majorHAnsi" w:hAnsiTheme="majorHAnsi" w:cstheme="majorHAnsi"/>
        </w:rPr>
      </w:pPr>
      <w:r w:rsidRPr="008C660E">
        <w:rPr>
          <w:rFonts w:ascii="Segoe UI Symbol" w:hAnsi="Segoe UI Symbol" w:cs="Segoe UI Symbol"/>
        </w:rPr>
        <w:t xml:space="preserve">☐ </w:t>
      </w:r>
      <w:r w:rsidRPr="008C660E">
        <w:rPr>
          <w:rFonts w:asciiTheme="majorHAnsi" w:hAnsiTheme="majorHAnsi" w:cstheme="majorHAnsi"/>
        </w:rPr>
        <w:t>Да ли захтева истраживање и анализу, а не једноставан одговор?</w:t>
      </w:r>
    </w:p>
    <w:p w14:paraId="2F440479" w14:textId="77777777" w:rsidR="00040D97" w:rsidRPr="008C660E" w:rsidRDefault="008C660E">
      <w:pPr>
        <w:rPr>
          <w:rFonts w:asciiTheme="majorHAnsi" w:hAnsiTheme="majorHAnsi" w:cstheme="majorHAnsi"/>
        </w:rPr>
      </w:pPr>
      <w:r w:rsidRPr="008C660E">
        <w:rPr>
          <w:rFonts w:ascii="Segoe UI Symbol" w:hAnsi="Segoe UI Symbol" w:cs="Segoe UI Symbol"/>
        </w:rPr>
        <w:t xml:space="preserve">☐ </w:t>
      </w:r>
      <w:r w:rsidRPr="008C660E">
        <w:rPr>
          <w:rFonts w:asciiTheme="majorHAnsi" w:hAnsiTheme="majorHAnsi" w:cstheme="majorHAnsi"/>
        </w:rPr>
        <w:t>Да ли је повезано са стварним проблемима у пољопривреди или заједници?</w:t>
      </w:r>
    </w:p>
    <w:p w14:paraId="5F6C72F1" w14:textId="77777777" w:rsidR="008C660E" w:rsidRPr="008C660E" w:rsidRDefault="008C660E">
      <w:pPr>
        <w:rPr>
          <w:rFonts w:asciiTheme="majorHAnsi" w:hAnsiTheme="majorHAnsi" w:cstheme="majorHAnsi"/>
        </w:rPr>
      </w:pPr>
      <w:r w:rsidRPr="008C660E">
        <w:rPr>
          <w:rFonts w:ascii="Segoe UI Symbol" w:hAnsi="Segoe UI Symbol" w:cs="Segoe UI Symbol"/>
        </w:rPr>
        <w:t xml:space="preserve">☐ </w:t>
      </w:r>
      <w:r w:rsidRPr="008C660E">
        <w:rPr>
          <w:rFonts w:asciiTheme="majorHAnsi" w:hAnsiTheme="majorHAnsi" w:cstheme="majorHAnsi"/>
        </w:rPr>
        <w:t>Да ли је инспиративно и мотивишуће? на акција ?</w:t>
      </w:r>
    </w:p>
    <w:p w14:paraId="5E827159" w14:textId="77777777" w:rsidR="00040D97" w:rsidRPr="008C660E" w:rsidRDefault="008C660E">
      <w:pPr>
        <w:pStyle w:val="Heading2"/>
        <w:rPr>
          <w:rFonts w:cstheme="majorHAnsi"/>
        </w:rPr>
      </w:pPr>
      <w:r w:rsidRPr="008C660E">
        <w:rPr>
          <w:rFonts w:cstheme="majorHAnsi"/>
        </w:rPr>
        <w:t>Коначна верзија на најбољи питање :</w:t>
      </w:r>
    </w:p>
    <w:p w14:paraId="4D434F74" w14:textId="5E7E16AE" w:rsidR="00040D97" w:rsidRPr="008C660E" w:rsidRDefault="008C660E">
      <w:pPr>
        <w:rPr>
          <w:lang w:val="mk-MK"/>
        </w:rPr>
      </w:pPr>
      <w:r w:rsidRPr="008C660E">
        <w:rPr>
          <w:rFonts w:asciiTheme="majorHAnsi" w:hAnsiTheme="majorHAnsi" w:cstheme="majorHAn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05FF0">
        <w:rPr>
          <w:rFonts w:asciiTheme="majorHAnsi" w:hAnsiTheme="majorHAnsi" w:cstheme="majorHAnsi"/>
        </w:rPr>
        <w:t>___________________________________</w:t>
      </w:r>
    </w:p>
    <w:sectPr w:rsidR="00040D97" w:rsidRPr="008C660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85546989">
    <w:abstractNumId w:val="8"/>
  </w:num>
  <w:num w:numId="2" w16cid:durableId="297223319">
    <w:abstractNumId w:val="6"/>
  </w:num>
  <w:num w:numId="3" w16cid:durableId="1159347988">
    <w:abstractNumId w:val="5"/>
  </w:num>
  <w:num w:numId="4" w16cid:durableId="1610354591">
    <w:abstractNumId w:val="4"/>
  </w:num>
  <w:num w:numId="5" w16cid:durableId="505245512">
    <w:abstractNumId w:val="7"/>
  </w:num>
  <w:num w:numId="6" w16cid:durableId="59602017">
    <w:abstractNumId w:val="3"/>
  </w:num>
  <w:num w:numId="7" w16cid:durableId="809904898">
    <w:abstractNumId w:val="2"/>
  </w:num>
  <w:num w:numId="8" w16cid:durableId="893812143">
    <w:abstractNumId w:val="1"/>
  </w:num>
  <w:num w:numId="9" w16cid:durableId="20724638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5FF0"/>
    <w:rsid w:val="00034616"/>
    <w:rsid w:val="00040D97"/>
    <w:rsid w:val="0006063C"/>
    <w:rsid w:val="0015074B"/>
    <w:rsid w:val="0029639D"/>
    <w:rsid w:val="00326F90"/>
    <w:rsid w:val="008C660E"/>
    <w:rsid w:val="00AA1D8D"/>
    <w:rsid w:val="00B47730"/>
    <w:rsid w:val="00BD060E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A339A7"/>
  <w14:defaultImageDpi w14:val="300"/>
  <w15:docId w15:val="{5A08BA00-B33F-4824-822E-9800F71BF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157B435-F0CC-43EC-B880-ED49ED484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1388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Branko Aleksovski</cp:lastModifiedBy>
  <cp:revision>2</cp:revision>
  <dcterms:created xsi:type="dcterms:W3CDTF">2025-09-28T20:44:00Z</dcterms:created>
  <dcterms:modified xsi:type="dcterms:W3CDTF">2025-09-28T20:44:00Z</dcterms:modified>
  <cp:category/>
</cp:coreProperties>
</file>