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153F" w14:textId="77777777" w:rsidR="009E1B2D" w:rsidRDefault="00001C0E">
      <w:pPr>
        <w:pStyle w:val="Heading1"/>
      </w:pPr>
      <w:r>
        <w:t>Радио/ла Лист : Усклађивање наставног плана и програма са водећим питања</w:t>
      </w:r>
    </w:p>
    <w:p w14:paraId="649BEB6D" w14:textId="77777777" w:rsidR="0042019A" w:rsidRPr="0042019A" w:rsidRDefault="0042019A" w:rsidP="0042019A"/>
    <w:p w14:paraId="4CA390C2" w14:textId="77777777" w:rsidR="009E1B2D" w:rsidRDefault="00001C0E">
      <w:r>
        <w:t>Група Бр. ____</w:t>
      </w:r>
    </w:p>
    <w:p w14:paraId="39F54C5A" w14:textId="77777777" w:rsidR="009E1B2D" w:rsidRDefault="009E1B2D"/>
    <w:p w14:paraId="127EE56D" w14:textId="77777777" w:rsidR="009E1B2D" w:rsidRDefault="00001C0E">
      <w:pPr>
        <w:pStyle w:val="Heading2"/>
      </w:pPr>
      <w:r>
        <w:t>Упутства :</w:t>
      </w:r>
    </w:p>
    <w:p w14:paraId="29343A13" w14:textId="77777777" w:rsidR="0042019A" w:rsidRPr="0042019A" w:rsidRDefault="0042019A" w:rsidP="0042019A"/>
    <w:p w14:paraId="53A4BC93" w14:textId="77777777" w:rsidR="009E1B2D" w:rsidRDefault="00001C0E">
      <w:r>
        <w:t>1. Изаберите један водећи питање из претходног радионица​</w:t>
      </w:r>
    </w:p>
    <w:p w14:paraId="71E32CCA" w14:textId="77777777" w:rsidR="009E1B2D" w:rsidRDefault="00001C0E">
      <w:r>
        <w:t>2. Попуните мене сто испод са одговарајућим предмети , теме и компетенције .</w:t>
      </w:r>
    </w:p>
    <w:p w14:paraId="333A35F9" w14:textId="77777777" w:rsidR="009E1B2D" w:rsidRDefault="00001C0E">
      <w:r>
        <w:t>3. Припремите се за ти представљаш твој сто пре све (3 минута ).</w:t>
      </w:r>
    </w:p>
    <w:p w14:paraId="5B355D35" w14:textId="77777777" w:rsidR="0042019A" w:rsidRDefault="0042019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2158"/>
        <w:gridCol w:w="2157"/>
        <w:gridCol w:w="2158"/>
      </w:tblGrid>
      <w:tr w:rsidR="009E1B2D" w14:paraId="172AF808" w14:textId="77777777">
        <w:tc>
          <w:tcPr>
            <w:tcW w:w="2160" w:type="dxa"/>
          </w:tcPr>
          <w:p w14:paraId="2945AC99" w14:textId="77777777" w:rsidR="009E1B2D" w:rsidRDefault="00001C0E">
            <w:r>
              <w:t>Водећи питање</w:t>
            </w:r>
          </w:p>
        </w:tc>
        <w:tc>
          <w:tcPr>
            <w:tcW w:w="2160" w:type="dxa"/>
          </w:tcPr>
          <w:p w14:paraId="70FB2419" w14:textId="32B82C7F" w:rsidR="009E1B2D" w:rsidRDefault="00001C0E">
            <w:r>
              <w:t xml:space="preserve">Предметна / наставна </w:t>
            </w:r>
            <w:r w:rsidR="00E32716" w:rsidRPr="00333502">
              <w:rPr>
                <w:color w:val="000000" w:themeColor="text1"/>
                <w:lang w:val="mk-MK"/>
              </w:rPr>
              <w:t xml:space="preserve">(модуларна) </w:t>
            </w:r>
            <w:r>
              <w:t>јединица</w:t>
            </w:r>
          </w:p>
        </w:tc>
        <w:tc>
          <w:tcPr>
            <w:tcW w:w="2160" w:type="dxa"/>
          </w:tcPr>
          <w:p w14:paraId="6DA4CDF6" w14:textId="77777777" w:rsidR="009E1B2D" w:rsidRDefault="0042019A">
            <w:r>
              <w:rPr>
                <w:lang w:val="mk-MK"/>
              </w:rPr>
              <w:t xml:space="preserve">Исходи </w:t>
            </w:r>
            <w:r w:rsidR="00001C0E">
              <w:t>учења ( према програму )</w:t>
            </w:r>
          </w:p>
        </w:tc>
        <w:tc>
          <w:tcPr>
            <w:tcW w:w="2160" w:type="dxa"/>
          </w:tcPr>
          <w:p w14:paraId="667E525F" w14:textId="77777777" w:rsidR="009E1B2D" w:rsidRDefault="00001C0E">
            <w:r>
              <w:t>Кључ компетенције (21. век )</w:t>
            </w:r>
          </w:p>
        </w:tc>
      </w:tr>
      <w:tr w:rsidR="009E1B2D" w14:paraId="023656D7" w14:textId="77777777">
        <w:tc>
          <w:tcPr>
            <w:tcW w:w="2160" w:type="dxa"/>
          </w:tcPr>
          <w:p w14:paraId="667A0580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7231DAFC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7DAAED6E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216386C7" w14:textId="77777777" w:rsidR="009E1B2D" w:rsidRDefault="00001C0E">
            <w:r>
              <w:t xml:space="preserve"> </w:t>
            </w:r>
          </w:p>
        </w:tc>
      </w:tr>
      <w:tr w:rsidR="009E1B2D" w14:paraId="05D7DB09" w14:textId="77777777">
        <w:tc>
          <w:tcPr>
            <w:tcW w:w="2160" w:type="dxa"/>
          </w:tcPr>
          <w:p w14:paraId="79AE21B6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28503862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288FDC59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32050685" w14:textId="77777777" w:rsidR="009E1B2D" w:rsidRDefault="00001C0E">
            <w:r>
              <w:t xml:space="preserve"> </w:t>
            </w:r>
          </w:p>
        </w:tc>
      </w:tr>
      <w:tr w:rsidR="009E1B2D" w14:paraId="75A59BE7" w14:textId="77777777">
        <w:tc>
          <w:tcPr>
            <w:tcW w:w="2160" w:type="dxa"/>
          </w:tcPr>
          <w:p w14:paraId="44FA9D05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5D669DDC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44C2E0FB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033DD1C8" w14:textId="77777777" w:rsidR="009E1B2D" w:rsidRDefault="00001C0E">
            <w:r>
              <w:t xml:space="preserve"> </w:t>
            </w:r>
          </w:p>
        </w:tc>
      </w:tr>
      <w:tr w:rsidR="009E1B2D" w14:paraId="74CDF528" w14:textId="77777777">
        <w:tc>
          <w:tcPr>
            <w:tcW w:w="2160" w:type="dxa"/>
          </w:tcPr>
          <w:p w14:paraId="6D5ADA3D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51734787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4E8BD923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6615FE69" w14:textId="77777777" w:rsidR="009E1B2D" w:rsidRDefault="00001C0E">
            <w:r>
              <w:t xml:space="preserve"> </w:t>
            </w:r>
          </w:p>
        </w:tc>
      </w:tr>
      <w:tr w:rsidR="009E1B2D" w14:paraId="3B961E46" w14:textId="77777777">
        <w:tc>
          <w:tcPr>
            <w:tcW w:w="2160" w:type="dxa"/>
          </w:tcPr>
          <w:p w14:paraId="1C42F8C5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504E4D25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66F26B64" w14:textId="77777777" w:rsidR="009E1B2D" w:rsidRDefault="00001C0E">
            <w:r>
              <w:t xml:space="preserve"> </w:t>
            </w:r>
          </w:p>
        </w:tc>
        <w:tc>
          <w:tcPr>
            <w:tcW w:w="2160" w:type="dxa"/>
          </w:tcPr>
          <w:p w14:paraId="7D0ECB31" w14:textId="77777777" w:rsidR="009E1B2D" w:rsidRDefault="00001C0E">
            <w:r>
              <w:t xml:space="preserve"> </w:t>
            </w:r>
          </w:p>
        </w:tc>
      </w:tr>
    </w:tbl>
    <w:p w14:paraId="0914267F" w14:textId="77777777" w:rsidR="00001C0E" w:rsidRDefault="00001C0E"/>
    <w:sectPr w:rsidR="00001C0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0151736">
    <w:abstractNumId w:val="8"/>
  </w:num>
  <w:num w:numId="2" w16cid:durableId="1002398084">
    <w:abstractNumId w:val="6"/>
  </w:num>
  <w:num w:numId="3" w16cid:durableId="1404567744">
    <w:abstractNumId w:val="5"/>
  </w:num>
  <w:num w:numId="4" w16cid:durableId="1917278580">
    <w:abstractNumId w:val="4"/>
  </w:num>
  <w:num w:numId="5" w16cid:durableId="973678600">
    <w:abstractNumId w:val="7"/>
  </w:num>
  <w:num w:numId="6" w16cid:durableId="946733570">
    <w:abstractNumId w:val="3"/>
  </w:num>
  <w:num w:numId="7" w16cid:durableId="1362782105">
    <w:abstractNumId w:val="2"/>
  </w:num>
  <w:num w:numId="8" w16cid:durableId="1995600038">
    <w:abstractNumId w:val="1"/>
  </w:num>
  <w:num w:numId="9" w16cid:durableId="129108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1C0E"/>
    <w:rsid w:val="00034616"/>
    <w:rsid w:val="0006063C"/>
    <w:rsid w:val="0015074B"/>
    <w:rsid w:val="0029639D"/>
    <w:rsid w:val="00326F90"/>
    <w:rsid w:val="00333502"/>
    <w:rsid w:val="0042019A"/>
    <w:rsid w:val="00424BD8"/>
    <w:rsid w:val="006C5EEF"/>
    <w:rsid w:val="00993CDE"/>
    <w:rsid w:val="009E1B2D"/>
    <w:rsid w:val="00A448E8"/>
    <w:rsid w:val="00AA1D8D"/>
    <w:rsid w:val="00B47730"/>
    <w:rsid w:val="00CB0664"/>
    <w:rsid w:val="00E3271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A156DC"/>
  <w14:defaultImageDpi w14:val="300"/>
  <w15:docId w15:val="{88494AFA-DD64-4CC0-915C-0C7606EC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AC188F-672E-4DEE-8BF1-4EE57AC4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2025-09-28T20:45:00Z</dcterms:created>
  <dcterms:modified xsi:type="dcterms:W3CDTF">2025-09-28T20:45:00Z</dcterms:modified>
  <cp:category/>
</cp:coreProperties>
</file>