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BB74" w14:textId="77777777" w:rsidR="00B42D8B" w:rsidRPr="00D22DB3" w:rsidRDefault="006354B8">
      <w:pPr>
        <w:pStyle w:val="Heading1"/>
        <w:rPr>
          <w:rFonts w:cstheme="majorHAnsi"/>
        </w:rPr>
      </w:pPr>
      <w:r w:rsidRPr="00D22DB3">
        <w:rPr>
          <w:rFonts w:cstheme="majorHAnsi"/>
        </w:rPr>
        <w:t xml:space="preserve">Радни лист: Вршњачка рецензија </w:t>
      </w:r>
      <w:r w:rsidR="00DB7328">
        <w:rPr>
          <w:rFonts w:cstheme="majorHAnsi"/>
          <w:lang w:val="mk-MK"/>
        </w:rPr>
        <w:t xml:space="preserve">водећих </w:t>
      </w:r>
      <w:r w:rsidRPr="00D22DB3">
        <w:rPr>
          <w:rFonts w:cstheme="majorHAnsi"/>
        </w:rPr>
        <w:t>питања</w:t>
      </w:r>
    </w:p>
    <w:p w14:paraId="14A93852" w14:textId="77777777" w:rsidR="00D22DB3" w:rsidRPr="00D22DB3" w:rsidRDefault="00D22DB3">
      <w:pPr>
        <w:rPr>
          <w:rFonts w:asciiTheme="majorHAnsi" w:hAnsiTheme="majorHAnsi" w:cstheme="majorHAnsi"/>
        </w:rPr>
      </w:pPr>
    </w:p>
    <w:p w14:paraId="3AE259D6" w14:textId="77777777" w:rsidR="00B42D8B" w:rsidRPr="00D22DB3" w:rsidRDefault="006354B8">
      <w:pPr>
        <w:rPr>
          <w:rFonts w:asciiTheme="majorHAnsi" w:hAnsiTheme="majorHAnsi" w:cstheme="majorHAnsi"/>
        </w:rPr>
      </w:pPr>
      <w:r w:rsidRPr="00D22DB3">
        <w:rPr>
          <w:rFonts w:asciiTheme="majorHAnsi" w:hAnsiTheme="majorHAnsi" w:cstheme="majorHAnsi"/>
        </w:rPr>
        <w:t>Име учесника : ____________________________</w:t>
      </w:r>
    </w:p>
    <w:p w14:paraId="189D3B7D" w14:textId="77777777" w:rsidR="00B42D8B" w:rsidRPr="00D22DB3" w:rsidRDefault="00B42D8B">
      <w:pPr>
        <w:rPr>
          <w:rFonts w:asciiTheme="majorHAnsi" w:hAnsiTheme="majorHAnsi" w:cstheme="majorHAnsi"/>
        </w:rPr>
      </w:pPr>
    </w:p>
    <w:p w14:paraId="62FFEE98" w14:textId="77777777" w:rsidR="00B42D8B" w:rsidRDefault="006354B8">
      <w:pPr>
        <w:pStyle w:val="Heading2"/>
        <w:rPr>
          <w:rFonts w:cstheme="majorHAnsi"/>
        </w:rPr>
      </w:pPr>
      <w:r w:rsidRPr="00D22DB3">
        <w:rPr>
          <w:rFonts w:cstheme="majorHAnsi"/>
        </w:rPr>
        <w:t>Упутства :</w:t>
      </w:r>
    </w:p>
    <w:p w14:paraId="0F71224D" w14:textId="77777777" w:rsidR="00D22DB3" w:rsidRPr="00D22DB3" w:rsidRDefault="00D22DB3" w:rsidP="00D22DB3"/>
    <w:p w14:paraId="023D98BA" w14:textId="77777777" w:rsidR="00B42D8B" w:rsidRPr="00D22DB3" w:rsidRDefault="006354B8">
      <w:pPr>
        <w:rPr>
          <w:rFonts w:asciiTheme="majorHAnsi" w:hAnsiTheme="majorHAnsi" w:cstheme="majorHAnsi"/>
        </w:rPr>
      </w:pPr>
      <w:r w:rsidRPr="00D22DB3">
        <w:rPr>
          <w:rFonts w:asciiTheme="majorHAnsi" w:hAnsiTheme="majorHAnsi" w:cstheme="majorHAnsi"/>
        </w:rPr>
        <w:t>1. Прочитајте водећа питања осталих група.</w:t>
      </w:r>
    </w:p>
    <w:p w14:paraId="1018C641" w14:textId="77777777" w:rsidR="00B42D8B" w:rsidRPr="00D22DB3" w:rsidRDefault="006354B8">
      <w:pPr>
        <w:rPr>
          <w:rFonts w:asciiTheme="majorHAnsi" w:hAnsiTheme="majorHAnsi" w:cstheme="majorHAnsi"/>
        </w:rPr>
      </w:pPr>
      <w:r w:rsidRPr="00D22DB3">
        <w:rPr>
          <w:rFonts w:asciiTheme="majorHAnsi" w:hAnsiTheme="majorHAnsi" w:cstheme="majorHAnsi"/>
        </w:rPr>
        <w:t>2. Користите доњу табелу да бисте дали повратне информације.</w:t>
      </w:r>
    </w:p>
    <w:p w14:paraId="217A6550" w14:textId="77777777" w:rsidR="00B42D8B" w:rsidRPr="00D22DB3" w:rsidRDefault="006354B8">
      <w:pPr>
        <w:rPr>
          <w:rFonts w:asciiTheme="majorHAnsi" w:hAnsiTheme="majorHAnsi" w:cstheme="majorHAnsi"/>
        </w:rPr>
      </w:pPr>
      <w:r w:rsidRPr="00D22DB3">
        <w:rPr>
          <w:rFonts w:asciiTheme="majorHAnsi" w:hAnsiTheme="majorHAnsi" w:cstheme="majorHAnsi"/>
        </w:rPr>
        <w:t xml:space="preserve">3. За свако питање означите </w:t>
      </w:r>
      <w:r w:rsidRPr="00D22DB3">
        <w:rPr>
          <w:rFonts w:ascii="Segoe UI Symbol" w:hAnsi="Segoe UI Symbol" w:cs="Segoe UI Symbol"/>
        </w:rPr>
        <w:t>✔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ако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је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 xml:space="preserve">добро </w:t>
      </w:r>
      <w:r w:rsidRPr="00D22DB3">
        <w:rPr>
          <w:rFonts w:asciiTheme="majorHAnsi" w:hAnsiTheme="majorHAnsi" w:cstheme="majorHAnsi"/>
        </w:rPr>
        <w:t xml:space="preserve">, </w:t>
      </w:r>
      <w:r w:rsidRPr="00D22DB3">
        <w:rPr>
          <w:rFonts w:ascii="Segoe UI Symbol" w:hAnsi="Segoe UI Symbol" w:cs="Segoe UI Symbol"/>
        </w:rPr>
        <w:t>➕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ако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може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да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све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 xml:space="preserve">боље </w:t>
      </w:r>
      <w:r w:rsidRPr="00D22DB3">
        <w:rPr>
          <w:rFonts w:asciiTheme="majorHAnsi" w:hAnsiTheme="majorHAnsi" w:cstheme="majorHAnsi"/>
        </w:rPr>
        <w:t xml:space="preserve">, </w:t>
      </w:r>
      <w:r w:rsidRPr="00D22DB3">
        <w:rPr>
          <w:rFonts w:ascii="Calibri" w:hAnsi="Calibri" w:cs="Calibri"/>
        </w:rPr>
        <w:t>или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Segoe UI Symbol" w:hAnsi="Segoe UI Symbol" w:cs="Segoe UI Symbol"/>
        </w:rPr>
        <w:t>❌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ако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не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је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>довољно</w:t>
      </w:r>
      <w:r w:rsidRPr="00D22DB3">
        <w:rPr>
          <w:rFonts w:asciiTheme="majorHAnsi" w:hAnsiTheme="majorHAnsi" w:cstheme="majorHAnsi"/>
        </w:rPr>
        <w:t xml:space="preserve"> </w:t>
      </w:r>
      <w:r w:rsidRPr="00D22DB3">
        <w:rPr>
          <w:rFonts w:ascii="Calibri" w:hAnsi="Calibri" w:cs="Calibri"/>
        </w:rPr>
        <w:t xml:space="preserve">јасно </w:t>
      </w:r>
      <w:r w:rsidRPr="00D22DB3">
        <w:rPr>
          <w:rFonts w:asciiTheme="majorHAnsi" w:hAnsiTheme="majorHAnsi" w:cstheme="majorHAnsi"/>
        </w:rPr>
        <w:t>.</w:t>
      </w:r>
    </w:p>
    <w:p w14:paraId="6F8D734B" w14:textId="77777777" w:rsidR="00B42D8B" w:rsidRDefault="006354B8">
      <w:pPr>
        <w:rPr>
          <w:rFonts w:asciiTheme="majorHAnsi" w:hAnsiTheme="majorHAnsi" w:cstheme="majorHAnsi"/>
        </w:rPr>
      </w:pPr>
      <w:r w:rsidRPr="00D22DB3">
        <w:rPr>
          <w:rFonts w:asciiTheme="majorHAnsi" w:hAnsiTheme="majorHAnsi" w:cstheme="majorHAnsi"/>
        </w:rPr>
        <w:t>4. Пожељно додај кратак напомена / коментар​</w:t>
      </w:r>
    </w:p>
    <w:p w14:paraId="208CFE28" w14:textId="77777777" w:rsidR="00D22DB3" w:rsidRPr="00D22DB3" w:rsidRDefault="00D22DB3">
      <w:pPr>
        <w:rPr>
          <w:rFonts w:asciiTheme="majorHAnsi" w:hAnsiTheme="majorHAnsi" w:cstheme="majorHAnsi"/>
          <w:lang w:val="mk-MK"/>
        </w:rPr>
      </w:pPr>
      <w:r>
        <w:rPr>
          <w:rFonts w:asciiTheme="majorHAnsi" w:hAnsiTheme="majorHAnsi" w:cstheme="majorHAnsi"/>
          <w:lang w:val="mk-MK"/>
        </w:rPr>
        <w:t>5. Залепите налепнице на одговарајућа питања.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7"/>
        <w:gridCol w:w="1726"/>
        <w:gridCol w:w="1726"/>
      </w:tblGrid>
      <w:tr w:rsidR="00B42D8B" w:rsidRPr="00D22DB3" w14:paraId="468C1D68" w14:textId="77777777">
        <w:tc>
          <w:tcPr>
            <w:tcW w:w="1728" w:type="dxa"/>
          </w:tcPr>
          <w:p w14:paraId="5BFF0C63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Група / Питање</w:t>
            </w:r>
          </w:p>
        </w:tc>
        <w:tc>
          <w:tcPr>
            <w:tcW w:w="1728" w:type="dxa"/>
          </w:tcPr>
          <w:p w14:paraId="628B1338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="Segoe UI Symbol" w:hAnsi="Segoe UI Symbol" w:cs="Segoe UI Symbol"/>
              </w:rPr>
              <w:t xml:space="preserve">✔ </w:t>
            </w:r>
            <w:r w:rsidRPr="00D22DB3">
              <w:rPr>
                <w:rFonts w:asciiTheme="majorHAnsi" w:hAnsiTheme="majorHAnsi" w:cstheme="majorHAnsi"/>
              </w:rPr>
              <w:t>Добро</w:t>
            </w:r>
          </w:p>
        </w:tc>
        <w:tc>
          <w:tcPr>
            <w:tcW w:w="1728" w:type="dxa"/>
          </w:tcPr>
          <w:p w14:paraId="0C6D42B5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="Segoe UI Symbol" w:hAnsi="Segoe UI Symbol" w:cs="Segoe UI Symbol"/>
              </w:rPr>
              <w:t xml:space="preserve">➕ </w:t>
            </w:r>
            <w:r w:rsidRPr="00D22DB3">
              <w:rPr>
                <w:rFonts w:asciiTheme="majorHAnsi" w:hAnsiTheme="majorHAnsi" w:cstheme="majorHAnsi"/>
              </w:rPr>
              <w:t>Може се побољшати</w:t>
            </w:r>
          </w:p>
        </w:tc>
        <w:tc>
          <w:tcPr>
            <w:tcW w:w="1728" w:type="dxa"/>
          </w:tcPr>
          <w:p w14:paraId="56A4DACA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="Segoe UI Symbol" w:hAnsi="Segoe UI Symbol" w:cs="Segoe UI Symbol"/>
              </w:rPr>
              <w:t xml:space="preserve">❌ </w:t>
            </w:r>
            <w:r w:rsidRPr="00D22DB3">
              <w:rPr>
                <w:rFonts w:asciiTheme="majorHAnsi" w:hAnsiTheme="majorHAnsi" w:cstheme="majorHAnsi"/>
              </w:rPr>
              <w:t>Није довољно јасно</w:t>
            </w:r>
          </w:p>
        </w:tc>
        <w:tc>
          <w:tcPr>
            <w:tcW w:w="1728" w:type="dxa"/>
          </w:tcPr>
          <w:p w14:paraId="0D6A6AB3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Коментар</w:t>
            </w:r>
          </w:p>
        </w:tc>
      </w:tr>
      <w:tr w:rsidR="00B42D8B" w:rsidRPr="00D22DB3" w14:paraId="310B17F0" w14:textId="77777777">
        <w:tc>
          <w:tcPr>
            <w:tcW w:w="1728" w:type="dxa"/>
          </w:tcPr>
          <w:p w14:paraId="08510A75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Питање из групе 1</w:t>
            </w:r>
          </w:p>
        </w:tc>
        <w:tc>
          <w:tcPr>
            <w:tcW w:w="1728" w:type="dxa"/>
          </w:tcPr>
          <w:p w14:paraId="280ADEA8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440C96B1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31FDDEF7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735F7B53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42D8B" w:rsidRPr="00D22DB3" w14:paraId="34A3B8D8" w14:textId="77777777">
        <w:tc>
          <w:tcPr>
            <w:tcW w:w="1728" w:type="dxa"/>
          </w:tcPr>
          <w:p w14:paraId="11A22489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Питање из групе 2</w:t>
            </w:r>
          </w:p>
        </w:tc>
        <w:tc>
          <w:tcPr>
            <w:tcW w:w="1728" w:type="dxa"/>
          </w:tcPr>
          <w:p w14:paraId="14606726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5161EC4E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34B33B76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5AFCF083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42D8B" w:rsidRPr="00D22DB3" w14:paraId="12C64161" w14:textId="77777777">
        <w:tc>
          <w:tcPr>
            <w:tcW w:w="1728" w:type="dxa"/>
          </w:tcPr>
          <w:p w14:paraId="07F6F57D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Питање из групе 3</w:t>
            </w:r>
          </w:p>
        </w:tc>
        <w:tc>
          <w:tcPr>
            <w:tcW w:w="1728" w:type="dxa"/>
          </w:tcPr>
          <w:p w14:paraId="283466AC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7D53990A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0B231C8E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5D0B3A3E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42D8B" w:rsidRPr="00D22DB3" w14:paraId="14953E09" w14:textId="77777777">
        <w:tc>
          <w:tcPr>
            <w:tcW w:w="1728" w:type="dxa"/>
          </w:tcPr>
          <w:p w14:paraId="5AC6EC72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Питање из групе 4</w:t>
            </w:r>
          </w:p>
        </w:tc>
        <w:tc>
          <w:tcPr>
            <w:tcW w:w="1728" w:type="dxa"/>
          </w:tcPr>
          <w:p w14:paraId="1C69B2D3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1DFE013A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3481C6DE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71B70059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42D8B" w:rsidRPr="00D22DB3" w14:paraId="6E635930" w14:textId="77777777">
        <w:tc>
          <w:tcPr>
            <w:tcW w:w="1728" w:type="dxa"/>
          </w:tcPr>
          <w:p w14:paraId="3C79A1BB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>Питање из групе 5</w:t>
            </w:r>
          </w:p>
        </w:tc>
        <w:tc>
          <w:tcPr>
            <w:tcW w:w="1728" w:type="dxa"/>
          </w:tcPr>
          <w:p w14:paraId="213E6132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712381F8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7A3DF9E1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</w:tcPr>
          <w:p w14:paraId="36A8376E" w14:textId="77777777" w:rsidR="00B42D8B" w:rsidRPr="00D22DB3" w:rsidRDefault="006354B8">
            <w:pPr>
              <w:rPr>
                <w:rFonts w:asciiTheme="majorHAnsi" w:hAnsiTheme="majorHAnsi" w:cstheme="majorHAnsi"/>
              </w:rPr>
            </w:pPr>
            <w:r w:rsidRPr="00D22DB3">
              <w:rPr>
                <w:rFonts w:asciiTheme="majorHAnsi" w:hAnsiTheme="majorHAnsi" w:cstheme="majorHAnsi"/>
              </w:rPr>
              <w:t xml:space="preserve"> </w:t>
            </w:r>
          </w:p>
        </w:tc>
      </w:tr>
    </w:tbl>
    <w:p w14:paraId="74618BA8" w14:textId="77777777" w:rsidR="006354B8" w:rsidRPr="00D22DB3" w:rsidRDefault="006354B8">
      <w:pPr>
        <w:rPr>
          <w:rFonts w:asciiTheme="majorHAnsi" w:hAnsiTheme="majorHAnsi" w:cstheme="majorHAnsi"/>
        </w:rPr>
      </w:pPr>
    </w:p>
    <w:sectPr w:rsidR="006354B8" w:rsidRPr="00D22DB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A7D79" w14:textId="77777777" w:rsidR="00431EC1" w:rsidRDefault="00431EC1" w:rsidP="00FF5C68">
      <w:pPr>
        <w:spacing w:after="0" w:line="240" w:lineRule="auto"/>
      </w:pPr>
      <w:r>
        <w:separator/>
      </w:r>
    </w:p>
  </w:endnote>
  <w:endnote w:type="continuationSeparator" w:id="0">
    <w:p w14:paraId="129F2276" w14:textId="77777777" w:rsidR="00431EC1" w:rsidRDefault="00431EC1" w:rsidP="00FF5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2968" w14:textId="77777777" w:rsidR="00431EC1" w:rsidRDefault="00431EC1" w:rsidP="00FF5C68">
      <w:pPr>
        <w:spacing w:after="0" w:line="240" w:lineRule="auto"/>
      </w:pPr>
      <w:r>
        <w:separator/>
      </w:r>
    </w:p>
  </w:footnote>
  <w:footnote w:type="continuationSeparator" w:id="0">
    <w:p w14:paraId="23E8107E" w14:textId="77777777" w:rsidR="00431EC1" w:rsidRDefault="00431EC1" w:rsidP="00FF5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4406929">
    <w:abstractNumId w:val="8"/>
  </w:num>
  <w:num w:numId="2" w16cid:durableId="2107799943">
    <w:abstractNumId w:val="6"/>
  </w:num>
  <w:num w:numId="3" w16cid:durableId="1056398444">
    <w:abstractNumId w:val="5"/>
  </w:num>
  <w:num w:numId="4" w16cid:durableId="159589472">
    <w:abstractNumId w:val="4"/>
  </w:num>
  <w:num w:numId="5" w16cid:durableId="1461605451">
    <w:abstractNumId w:val="7"/>
  </w:num>
  <w:num w:numId="6" w16cid:durableId="2073428401">
    <w:abstractNumId w:val="3"/>
  </w:num>
  <w:num w:numId="7" w16cid:durableId="1635215994">
    <w:abstractNumId w:val="2"/>
  </w:num>
  <w:num w:numId="8" w16cid:durableId="1970427814">
    <w:abstractNumId w:val="1"/>
  </w:num>
  <w:num w:numId="9" w16cid:durableId="1110205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263C"/>
    <w:rsid w:val="0029639D"/>
    <w:rsid w:val="00326F90"/>
    <w:rsid w:val="00431EC1"/>
    <w:rsid w:val="005B0CDE"/>
    <w:rsid w:val="006354B8"/>
    <w:rsid w:val="006847CD"/>
    <w:rsid w:val="00AA1D8D"/>
    <w:rsid w:val="00B42D8B"/>
    <w:rsid w:val="00B47730"/>
    <w:rsid w:val="00CB0664"/>
    <w:rsid w:val="00D22DB3"/>
    <w:rsid w:val="00DB7328"/>
    <w:rsid w:val="00F26176"/>
    <w:rsid w:val="00F62DFB"/>
    <w:rsid w:val="00FC693F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969E9C"/>
  <w14:defaultImageDpi w14:val="300"/>
  <w15:docId w15:val="{59092816-3613-46D2-A6FD-0B93429CF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D48368-86A3-4913-A89A-924D989E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cp:lastPrinted>2025-09-23T20:37:00Z</cp:lastPrinted>
  <dcterms:created xsi:type="dcterms:W3CDTF">2025-09-28T20:50:00Z</dcterms:created>
  <dcterms:modified xsi:type="dcterms:W3CDTF">2025-09-28T20:50:00Z</dcterms:modified>
  <cp:category/>
</cp:coreProperties>
</file>