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1BD7" w14:textId="5B9981E5" w:rsidR="006810B7" w:rsidRPr="0084434F" w:rsidRDefault="0084434F">
      <w:pPr>
        <w:pStyle w:val="Heading1"/>
        <w:rPr>
          <w:rFonts w:cstheme="majorHAnsi"/>
          <w:sz w:val="32"/>
        </w:rPr>
      </w:pPr>
      <w:r w:rsidRPr="0084434F">
        <w:rPr>
          <w:rFonts w:cstheme="majorHAnsi"/>
          <w:sz w:val="32"/>
        </w:rPr>
        <w:t xml:space="preserve">Радни лист </w:t>
      </w:r>
      <w:r w:rsidR="00AB1E84">
        <w:rPr>
          <w:rFonts w:cstheme="majorHAnsi"/>
          <w:sz w:val="32"/>
          <w:lang w:val="mk-MK"/>
        </w:rPr>
        <w:t xml:space="preserve">1.1.: </w:t>
      </w:r>
      <w:r w:rsidRPr="0084434F">
        <w:rPr>
          <w:rFonts w:cstheme="majorHAnsi"/>
          <w:sz w:val="32"/>
        </w:rPr>
        <w:t xml:space="preserve">„Зашто је </w:t>
      </w:r>
      <w:r w:rsidRPr="0084434F">
        <w:rPr>
          <w:rFonts w:cstheme="majorHAnsi"/>
          <w:sz w:val="32"/>
          <w:lang w:val="mk-MK"/>
        </w:rPr>
        <w:t xml:space="preserve">учење засновано на пројектима неопходно </w:t>
      </w:r>
      <w:r w:rsidRPr="0084434F">
        <w:rPr>
          <w:rFonts w:cstheme="majorHAnsi"/>
          <w:sz w:val="32"/>
        </w:rPr>
        <w:t>у пољопривреди?“</w:t>
      </w:r>
    </w:p>
    <w:p w14:paraId="3C7BF5C6" w14:textId="77777777" w:rsidR="0084434F" w:rsidRDefault="0084434F">
      <w:pPr>
        <w:rPr>
          <w:rFonts w:asciiTheme="majorHAnsi" w:hAnsiTheme="majorHAnsi" w:cstheme="majorHAnsi"/>
        </w:rPr>
      </w:pPr>
    </w:p>
    <w:p w14:paraId="7A9091A1" w14:textId="77777777" w:rsidR="006810B7" w:rsidRPr="0084434F" w:rsidRDefault="0084434F">
      <w:pPr>
        <w:rPr>
          <w:rFonts w:asciiTheme="majorHAnsi" w:hAnsiTheme="majorHAnsi" w:cstheme="majorHAnsi"/>
        </w:rPr>
      </w:pPr>
      <w:r w:rsidRPr="0084434F">
        <w:rPr>
          <w:rFonts w:asciiTheme="majorHAnsi" w:hAnsiTheme="majorHAnsi" w:cstheme="majorHAnsi"/>
        </w:rPr>
        <w:t>Група Бр. ____</w:t>
      </w:r>
    </w:p>
    <w:p w14:paraId="172FD27D" w14:textId="57F90C90" w:rsidR="006810B7" w:rsidRPr="008E7572" w:rsidRDefault="0084434F">
      <w:pPr>
        <w:rPr>
          <w:rFonts w:asciiTheme="majorHAnsi" w:hAnsiTheme="majorHAnsi" w:cstheme="majorHAnsi"/>
          <w:lang w:val="mk-MK"/>
        </w:rPr>
      </w:pPr>
      <w:r w:rsidRPr="0084434F">
        <w:rPr>
          <w:rFonts w:asciiTheme="majorHAnsi" w:hAnsiTheme="majorHAnsi" w:cstheme="majorHAnsi"/>
        </w:rPr>
        <w:t xml:space="preserve">Тема : ______________________ </w:t>
      </w:r>
      <w:r w:rsidR="008E7572">
        <w:rPr>
          <w:rFonts w:asciiTheme="majorHAnsi" w:hAnsiTheme="majorHAnsi" w:cstheme="majorHAnsi"/>
          <w:lang w:val="mk-MK"/>
        </w:rPr>
        <w:t>____________________________________</w:t>
      </w:r>
    </w:p>
    <w:tbl>
      <w:tblPr>
        <w:tblStyle w:val="TableGrid"/>
        <w:tblW w:w="8337" w:type="dxa"/>
        <w:jc w:val="center"/>
        <w:tblLook w:val="04A0" w:firstRow="1" w:lastRow="0" w:firstColumn="1" w:lastColumn="0" w:noHBand="0" w:noVBand="1"/>
      </w:tblPr>
      <w:tblGrid>
        <w:gridCol w:w="2779"/>
        <w:gridCol w:w="2779"/>
        <w:gridCol w:w="2779"/>
      </w:tblGrid>
      <w:tr w:rsidR="006810B7" w:rsidRPr="0084434F" w14:paraId="1C3F9B06" w14:textId="77777777" w:rsidTr="0084434F">
        <w:trPr>
          <w:trHeight w:val="1956"/>
          <w:jc w:val="center"/>
        </w:trPr>
        <w:tc>
          <w:tcPr>
            <w:tcW w:w="2779" w:type="dxa"/>
          </w:tcPr>
          <w:p w14:paraId="20AAC8C6" w14:textId="77777777" w:rsidR="006810B7" w:rsidRPr="0084434F" w:rsidRDefault="0084434F" w:rsidP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Колона 1 – Изазови </w:t>
            </w:r>
            <w:r w:rsidRPr="0084434F">
              <w:rPr>
                <w:rFonts w:asciiTheme="majorHAnsi" w:hAnsiTheme="majorHAnsi" w:cstheme="majorHAnsi"/>
              </w:rPr>
              <w:br/>
              <w:t>( који проблеми постоји у пољопривреди или настави?)</w:t>
            </w:r>
          </w:p>
        </w:tc>
        <w:tc>
          <w:tcPr>
            <w:tcW w:w="2779" w:type="dxa"/>
          </w:tcPr>
          <w:p w14:paraId="52E512B8" w14:textId="77777777" w:rsidR="006810B7" w:rsidRPr="0084434F" w:rsidRDefault="0084434F" w:rsidP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Колона 2 – Могућности кроз </w:t>
            </w:r>
            <w:r>
              <w:rPr>
                <w:rFonts w:asciiTheme="majorHAnsi" w:hAnsiTheme="majorHAnsi" w:cstheme="majorHAnsi"/>
                <w:lang w:val="mk-MK"/>
              </w:rPr>
              <w:t xml:space="preserve">учење засновано на </w:t>
            </w:r>
            <w:proofErr w:type="spellStart"/>
            <w:r>
              <w:rPr>
                <w:rFonts w:asciiTheme="majorHAnsi" w:hAnsiTheme="majorHAnsi" w:cstheme="majorHAnsi"/>
                <w:lang w:val="mk-MK"/>
              </w:rPr>
              <w:t>пројектима</w:t>
            </w:r>
            <w:proofErr w:type="spellEnd"/>
            <w:r>
              <w:rPr>
                <w:rFonts w:asciiTheme="majorHAnsi" w:hAnsiTheme="majorHAnsi" w:cstheme="majorHAnsi"/>
                <w:lang w:val="mk-MK"/>
              </w:rPr>
              <w:t xml:space="preserve"> </w:t>
            </w:r>
            <w:r w:rsidRPr="0084434F">
              <w:rPr>
                <w:rFonts w:asciiTheme="majorHAnsi" w:hAnsiTheme="majorHAnsi" w:cstheme="majorHAnsi"/>
              </w:rPr>
              <w:br/>
              <w:t xml:space="preserve">(Како </w:t>
            </w:r>
            <w:r>
              <w:rPr>
                <w:rFonts w:asciiTheme="majorHAnsi" w:hAnsiTheme="majorHAnsi" w:cstheme="majorHAnsi"/>
                <w:lang w:val="mk-MK"/>
              </w:rPr>
              <w:t xml:space="preserve">учење засновано на </w:t>
            </w:r>
            <w:proofErr w:type="spellStart"/>
            <w:r>
              <w:rPr>
                <w:rFonts w:asciiTheme="majorHAnsi" w:hAnsiTheme="majorHAnsi" w:cstheme="majorHAnsi"/>
                <w:lang w:val="mk-MK"/>
              </w:rPr>
              <w:t>пројектима</w:t>
            </w:r>
            <w:proofErr w:type="spellEnd"/>
            <w:r w:rsidRPr="0084434F">
              <w:rPr>
                <w:rFonts w:asciiTheme="majorHAnsi" w:hAnsiTheme="majorHAnsi" w:cstheme="majorHAnsi"/>
              </w:rPr>
              <w:t xml:space="preserve"> може помоћи за сви изазов ?)</w:t>
            </w:r>
          </w:p>
        </w:tc>
        <w:tc>
          <w:tcPr>
            <w:tcW w:w="2779" w:type="dxa"/>
          </w:tcPr>
          <w:p w14:paraId="390BFEED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Колона 3 – Пример пројекта </w:t>
            </w:r>
            <w:r w:rsidRPr="0084434F">
              <w:rPr>
                <w:rFonts w:asciiTheme="majorHAnsi" w:hAnsiTheme="majorHAnsi" w:cstheme="majorHAnsi"/>
              </w:rPr>
              <w:br/>
              <w:t>(Коју пројектну активност ученици могу да ураде?)</w:t>
            </w:r>
          </w:p>
        </w:tc>
      </w:tr>
      <w:tr w:rsidR="006810B7" w:rsidRPr="0084434F" w14:paraId="2C7A98BA" w14:textId="77777777" w:rsidTr="00AB1E84">
        <w:trPr>
          <w:trHeight w:val="1151"/>
          <w:jc w:val="center"/>
        </w:trPr>
        <w:tc>
          <w:tcPr>
            <w:tcW w:w="2779" w:type="dxa"/>
          </w:tcPr>
          <w:p w14:paraId="4F2AEF40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3D293B53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71D5A728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6810B7" w:rsidRPr="0084434F" w14:paraId="1FAA4C2A" w14:textId="77777777" w:rsidTr="00AB1E84">
        <w:trPr>
          <w:trHeight w:val="1061"/>
          <w:jc w:val="center"/>
        </w:trPr>
        <w:tc>
          <w:tcPr>
            <w:tcW w:w="2779" w:type="dxa"/>
          </w:tcPr>
          <w:p w14:paraId="7641E053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5847B84D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52764E65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6810B7" w:rsidRPr="0084434F" w14:paraId="232EE55E" w14:textId="77777777" w:rsidTr="00AB1E84">
        <w:trPr>
          <w:trHeight w:val="719"/>
          <w:jc w:val="center"/>
        </w:trPr>
        <w:tc>
          <w:tcPr>
            <w:tcW w:w="2779" w:type="dxa"/>
          </w:tcPr>
          <w:p w14:paraId="6338A812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0F9498F4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52BC7705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6810B7" w:rsidRPr="0084434F" w14:paraId="203B1F24" w14:textId="77777777" w:rsidTr="00AB1E84">
        <w:trPr>
          <w:trHeight w:val="1241"/>
          <w:jc w:val="center"/>
        </w:trPr>
        <w:tc>
          <w:tcPr>
            <w:tcW w:w="2779" w:type="dxa"/>
          </w:tcPr>
          <w:p w14:paraId="592205DD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0947CA67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222C801A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6810B7" w:rsidRPr="0084434F" w14:paraId="11406F00" w14:textId="77777777" w:rsidTr="00AB1E84">
        <w:trPr>
          <w:trHeight w:val="1169"/>
          <w:jc w:val="center"/>
        </w:trPr>
        <w:tc>
          <w:tcPr>
            <w:tcW w:w="2779" w:type="dxa"/>
          </w:tcPr>
          <w:p w14:paraId="17267CAD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3A89AF19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779" w:type="dxa"/>
          </w:tcPr>
          <w:p w14:paraId="4F0F190A" w14:textId="77777777" w:rsidR="006810B7" w:rsidRPr="0084434F" w:rsidRDefault="0084434F">
            <w:pPr>
              <w:rPr>
                <w:rFonts w:asciiTheme="majorHAnsi" w:hAnsiTheme="majorHAnsi" w:cstheme="majorHAnsi"/>
              </w:rPr>
            </w:pPr>
            <w:r w:rsidRPr="0084434F">
              <w:rPr>
                <w:rFonts w:asciiTheme="majorHAnsi" w:hAnsiTheme="majorHAnsi" w:cstheme="majorHAnsi"/>
              </w:rPr>
              <w:t xml:space="preserve"> </w:t>
            </w:r>
          </w:p>
        </w:tc>
      </w:tr>
    </w:tbl>
    <w:p w14:paraId="6FEF08B9" w14:textId="77777777" w:rsidR="0084434F" w:rsidRPr="0084434F" w:rsidRDefault="0084434F" w:rsidP="007B272E">
      <w:pPr>
        <w:spacing w:after="0"/>
        <w:rPr>
          <w:rFonts w:asciiTheme="majorHAnsi" w:hAnsiTheme="majorHAnsi" w:cstheme="majorHAnsi"/>
        </w:rPr>
      </w:pPr>
      <w:r w:rsidRPr="0084434F">
        <w:rPr>
          <w:rFonts w:asciiTheme="majorHAnsi" w:hAnsiTheme="majorHAnsi" w:cstheme="majorHAnsi"/>
        </w:rPr>
        <w:t xml:space="preserve"> </w:t>
      </w:r>
    </w:p>
    <w:p w14:paraId="5B32E535" w14:textId="4A9002B0" w:rsidR="007B272E" w:rsidRDefault="0084434F" w:rsidP="007B272E">
      <w:pPr>
        <w:pStyle w:val="Heading2"/>
        <w:spacing w:before="0"/>
        <w:rPr>
          <w:rFonts w:cstheme="majorHAnsi"/>
          <w:lang w:val="mk-MK"/>
        </w:rPr>
      </w:pPr>
      <w:r w:rsidRPr="0084434F">
        <w:rPr>
          <w:rFonts w:ascii="Segoe UI Symbol" w:hAnsi="Segoe UI Symbol" w:cs="Segoe UI Symbol"/>
        </w:rPr>
        <w:t>👉</w:t>
      </w:r>
      <w:r w:rsidRPr="0084434F">
        <w:rPr>
          <w:rFonts w:cstheme="majorHAnsi"/>
        </w:rPr>
        <w:t xml:space="preserve"> Упутства до групе :</w:t>
      </w:r>
    </w:p>
    <w:p w14:paraId="18DCFF46" w14:textId="77777777" w:rsidR="007B272E" w:rsidRPr="007B272E" w:rsidRDefault="007B272E" w:rsidP="007B272E">
      <w:pPr>
        <w:spacing w:after="0"/>
        <w:rPr>
          <w:sz w:val="16"/>
          <w:szCs w:val="16"/>
          <w:lang w:val="mk-MK"/>
        </w:rPr>
      </w:pPr>
    </w:p>
    <w:p w14:paraId="34671211" w14:textId="77777777" w:rsidR="006810B7" w:rsidRPr="0084434F" w:rsidRDefault="0084434F" w:rsidP="007B272E">
      <w:p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1. Попуните најмање 5 изазова и 5 прилика.</w:t>
      </w:r>
    </w:p>
    <w:p w14:paraId="712CEB5E" w14:textId="77777777" w:rsidR="006810B7" w:rsidRPr="0084434F" w:rsidRDefault="0084434F" w:rsidP="005650BB">
      <w:pPr>
        <w:spacing w:after="0"/>
        <w:rPr>
          <w:rFonts w:asciiTheme="majorHAnsi" w:hAnsiTheme="majorHAnsi" w:cstheme="majorHAnsi"/>
        </w:rPr>
      </w:pPr>
      <w:r w:rsidRPr="0084434F">
        <w:rPr>
          <w:rFonts w:asciiTheme="majorHAnsi" w:hAnsiTheme="majorHAnsi" w:cstheme="majorHAnsi"/>
        </w:rPr>
        <w:t>2. Додај барем 1 идеја за специфичан пројекат​</w:t>
      </w:r>
    </w:p>
    <w:p w14:paraId="634E6324" w14:textId="77777777" w:rsidR="006810B7" w:rsidRPr="0084434F" w:rsidRDefault="0084434F" w:rsidP="005650BB">
      <w:pPr>
        <w:spacing w:after="0"/>
        <w:rPr>
          <w:rFonts w:asciiTheme="majorHAnsi" w:hAnsiTheme="majorHAnsi" w:cstheme="majorHAnsi"/>
        </w:rPr>
      </w:pPr>
      <w:r w:rsidRPr="0084434F">
        <w:rPr>
          <w:rFonts w:asciiTheme="majorHAnsi" w:hAnsiTheme="majorHAnsi" w:cstheme="majorHAnsi"/>
        </w:rPr>
        <w:t xml:space="preserve">3. Припремите се за ти представљаш </w:t>
      </w:r>
      <w:r>
        <w:rPr>
          <w:rFonts w:asciiTheme="majorHAnsi" w:hAnsiTheme="majorHAnsi" w:cstheme="majorHAnsi"/>
        </w:rPr>
        <w:t xml:space="preserve">твој сто пре остатак (5 </w:t>
      </w:r>
      <w:r w:rsidRPr="0084434F">
        <w:rPr>
          <w:rFonts w:asciiTheme="majorHAnsi" w:hAnsiTheme="majorHAnsi" w:cstheme="majorHAnsi"/>
        </w:rPr>
        <w:t>минута ).</w:t>
      </w:r>
    </w:p>
    <w:sectPr w:rsidR="006810B7" w:rsidRPr="0084434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73818815">
    <w:abstractNumId w:val="8"/>
  </w:num>
  <w:num w:numId="2" w16cid:durableId="1746566269">
    <w:abstractNumId w:val="6"/>
  </w:num>
  <w:num w:numId="3" w16cid:durableId="98987018">
    <w:abstractNumId w:val="5"/>
  </w:num>
  <w:num w:numId="4" w16cid:durableId="1327132840">
    <w:abstractNumId w:val="4"/>
  </w:num>
  <w:num w:numId="5" w16cid:durableId="2011718644">
    <w:abstractNumId w:val="7"/>
  </w:num>
  <w:num w:numId="6" w16cid:durableId="1929654861">
    <w:abstractNumId w:val="3"/>
  </w:num>
  <w:num w:numId="7" w16cid:durableId="1363549804">
    <w:abstractNumId w:val="2"/>
  </w:num>
  <w:num w:numId="8" w16cid:durableId="275406863">
    <w:abstractNumId w:val="1"/>
  </w:num>
  <w:num w:numId="9" w16cid:durableId="10099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9742C"/>
    <w:rsid w:val="005650BB"/>
    <w:rsid w:val="005F638F"/>
    <w:rsid w:val="006810B7"/>
    <w:rsid w:val="007B272E"/>
    <w:rsid w:val="0084434F"/>
    <w:rsid w:val="008E7572"/>
    <w:rsid w:val="00974EE9"/>
    <w:rsid w:val="00AA1D8D"/>
    <w:rsid w:val="00AB1E84"/>
    <w:rsid w:val="00AF77AA"/>
    <w:rsid w:val="00B47730"/>
    <w:rsid w:val="00B50C24"/>
    <w:rsid w:val="00CB0664"/>
    <w:rsid w:val="00F43F2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2CE482"/>
  <w14:defaultImageDpi w14:val="300"/>
  <w15:docId w15:val="{242EB845-408F-46BF-ADC5-7CB1363E3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66E1BA-D9DC-40DB-831E-E2B43595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dcterms:created xsi:type="dcterms:W3CDTF">2025-09-28T20:18:00Z</dcterms:created>
  <dcterms:modified xsi:type="dcterms:W3CDTF">2025-09-28T20:18:00Z</dcterms:modified>
  <cp:category/>
</cp:coreProperties>
</file>