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22BE0" w14:textId="4552686F" w:rsidR="00CB7116" w:rsidRPr="004F5884" w:rsidRDefault="00CB7116" w:rsidP="00044A0F">
      <w:pPr>
        <w:pStyle w:val="Heading1"/>
        <w:jc w:val="both"/>
        <w:rPr>
          <w:rFonts w:cstheme="majorHAnsi"/>
          <w:color w:val="000000" w:themeColor="text1"/>
          <w:lang w:val="mk-MK"/>
        </w:rPr>
      </w:pPr>
      <w:r w:rsidRPr="006A543D">
        <w:rPr>
          <w:rFonts w:cstheme="majorHAnsi"/>
          <w:color w:val="000000" w:themeColor="text1"/>
        </w:rPr>
        <w:t xml:space="preserve">Радни лист за дизајн курикулума за </w:t>
      </w:r>
      <w:r w:rsidRPr="006A543D">
        <w:rPr>
          <w:rFonts w:cstheme="majorHAnsi"/>
          <w:color w:val="000000" w:themeColor="text1"/>
          <w:lang w:val="mk-MK"/>
        </w:rPr>
        <w:t xml:space="preserve">учење засновано на пројектима </w:t>
      </w:r>
      <w:r w:rsidRPr="006A543D">
        <w:rPr>
          <w:rFonts w:cstheme="majorHAnsi"/>
          <w:color w:val="000000" w:themeColor="text1"/>
        </w:rPr>
        <w:t xml:space="preserve">(УЗБ) </w:t>
      </w:r>
      <w:r w:rsidRPr="006A543D">
        <w:rPr>
          <w:rFonts w:cstheme="majorHAnsi"/>
          <w:color w:val="000000" w:themeColor="text1"/>
          <w:lang w:val="mk-MK"/>
        </w:rPr>
        <w:t xml:space="preserve">– </w:t>
      </w:r>
      <w:r w:rsidR="004F5884">
        <w:rPr>
          <w:rFonts w:cstheme="majorHAnsi"/>
          <w:color w:val="000000" w:themeColor="text1"/>
          <w:lang w:val="mk-MK"/>
        </w:rPr>
        <w:t>1. део</w:t>
      </w:r>
    </w:p>
    <w:p w14:paraId="7C2CC54A" w14:textId="77777777" w:rsidR="009F0660" w:rsidRPr="006A543D" w:rsidRDefault="009F0660" w:rsidP="00044A0F">
      <w:pPr>
        <w:spacing w:after="0"/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</w:pPr>
      <w:r w:rsidRPr="006A543D"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  <w:t xml:space="preserve">Чланови групе </w:t>
      </w:r>
      <w:r w:rsidR="00CB7116" w:rsidRPr="006A543D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: ______________________________ </w:t>
      </w:r>
      <w:r w:rsidRPr="006A543D"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  <w:t>___________________</w:t>
      </w:r>
    </w:p>
    <w:p w14:paraId="44867FFE" w14:textId="6EA268F7" w:rsidR="001D7B6B" w:rsidRPr="006A543D" w:rsidRDefault="009F0660" w:rsidP="00044A0F">
      <w:pPr>
        <w:spacing w:after="0"/>
        <w:ind w:left="1440"/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</w:pPr>
      <w:r w:rsidRPr="006A543D"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  <w:t xml:space="preserve">          </w:t>
      </w:r>
      <w:r w:rsidR="00CB7116" w:rsidRPr="006A543D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_______________________________ </w:t>
      </w:r>
      <w:r w:rsidRPr="006A543D"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  <w:t>____________________</w:t>
      </w:r>
    </w:p>
    <w:p w14:paraId="4603BA99" w14:textId="77777777" w:rsidR="00044A0F" w:rsidRPr="006A543D" w:rsidRDefault="00044A0F" w:rsidP="00402CE7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</w:pPr>
    </w:p>
    <w:p w14:paraId="642D7447" w14:textId="77777777" w:rsidR="001D7B6B" w:rsidRPr="006A543D" w:rsidRDefault="00CB7116" w:rsidP="00CB7116">
      <w:pPr>
        <w:pStyle w:val="Heading2"/>
        <w:jc w:val="both"/>
        <w:rPr>
          <w:rFonts w:cstheme="majorHAnsi"/>
          <w:color w:val="000000" w:themeColor="text1"/>
          <w:sz w:val="24"/>
          <w:szCs w:val="24"/>
        </w:rPr>
      </w:pPr>
      <w:r w:rsidRPr="006A543D">
        <w:rPr>
          <w:rFonts w:cstheme="majorHAnsi"/>
          <w:color w:val="000000" w:themeColor="text1"/>
          <w:sz w:val="24"/>
          <w:szCs w:val="24"/>
        </w:rPr>
        <w:t>1. Тема и увод питање :</w:t>
      </w:r>
    </w:p>
    <w:p w14:paraId="3ED2A83A" w14:textId="77777777" w:rsidR="00CB7116" w:rsidRPr="006A543D" w:rsidRDefault="00CB7116" w:rsidP="00CB7116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328C8A25" w14:textId="0ECF35DA" w:rsidR="001D7B6B" w:rsidRPr="006A543D" w:rsidRDefault="00CB7116" w:rsidP="00CB7116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</w:pPr>
      <w:r w:rsidRPr="006A543D">
        <w:rPr>
          <w:rFonts w:asciiTheme="majorHAnsi" w:hAnsiTheme="majorHAnsi" w:cstheme="majorHAnsi"/>
          <w:color w:val="000000" w:themeColor="text1"/>
          <w:sz w:val="24"/>
          <w:szCs w:val="24"/>
        </w:rPr>
        <w:t>Тема пројекта : ________________________________________________________</w:t>
      </w:r>
    </w:p>
    <w:p w14:paraId="2D812894" w14:textId="4957652B" w:rsidR="009F0660" w:rsidRPr="006A543D" w:rsidRDefault="00CB7116" w:rsidP="00CB7116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</w:pPr>
      <w:r w:rsidRPr="006A543D">
        <w:rPr>
          <w:rFonts w:asciiTheme="majorHAnsi" w:hAnsiTheme="majorHAnsi" w:cstheme="majorHAnsi"/>
          <w:color w:val="000000" w:themeColor="text1"/>
          <w:sz w:val="24"/>
          <w:szCs w:val="24"/>
        </w:rPr>
        <w:t>Водећи питање : _____________________________________________________</w:t>
      </w:r>
    </w:p>
    <w:p w14:paraId="4F661E58" w14:textId="77777777" w:rsidR="009F0660" w:rsidRPr="006A543D" w:rsidRDefault="009F0660" w:rsidP="00CB7116">
      <w:pPr>
        <w:jc w:val="both"/>
        <w:rPr>
          <w:rFonts w:asciiTheme="majorHAnsi" w:hAnsiTheme="majorHAnsi" w:cstheme="majorHAnsi"/>
          <w:b/>
          <w:bCs/>
          <w:color w:val="000000" w:themeColor="text1"/>
          <w:sz w:val="24"/>
          <w:szCs w:val="24"/>
          <w:lang w:val="mk-MK"/>
        </w:rPr>
      </w:pPr>
    </w:p>
    <w:p w14:paraId="75B203A5" w14:textId="33369104" w:rsidR="009F0660" w:rsidRPr="006A543D" w:rsidRDefault="009F0660" w:rsidP="00CB7116">
      <w:pPr>
        <w:jc w:val="both"/>
        <w:rPr>
          <w:rFonts w:asciiTheme="majorHAnsi" w:hAnsiTheme="majorHAnsi" w:cstheme="majorHAnsi"/>
          <w:b/>
          <w:bCs/>
          <w:color w:val="000000" w:themeColor="text1"/>
          <w:sz w:val="24"/>
          <w:szCs w:val="24"/>
          <w:lang w:val="mk-MK"/>
        </w:rPr>
      </w:pPr>
      <w:r w:rsidRPr="006A543D">
        <w:rPr>
          <w:rFonts w:asciiTheme="majorHAnsi" w:hAnsiTheme="majorHAnsi" w:cstheme="majorHAnsi"/>
          <w:b/>
          <w:bCs/>
          <w:color w:val="000000" w:themeColor="text1"/>
          <w:sz w:val="24"/>
          <w:szCs w:val="24"/>
          <w:lang w:val="mk-MK"/>
        </w:rPr>
        <w:t>2. Предмет(и):</w:t>
      </w:r>
    </w:p>
    <w:p w14:paraId="438659C3" w14:textId="34532CD2" w:rsidR="009F0660" w:rsidRPr="006A543D" w:rsidRDefault="009F0660" w:rsidP="006C2928">
      <w:pPr>
        <w:spacing w:after="0"/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</w:pPr>
      <w:r w:rsidRPr="006A543D"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  <w:t xml:space="preserve">          </w:t>
      </w:r>
      <w:r w:rsidRPr="006A543D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________________________________ </w:t>
      </w:r>
      <w:r w:rsidRPr="006A543D"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  <w:t>___________________</w:t>
      </w:r>
    </w:p>
    <w:p w14:paraId="142E6E47" w14:textId="77777777" w:rsidR="009F0660" w:rsidRPr="006A543D" w:rsidRDefault="009F0660" w:rsidP="00E27289">
      <w:pPr>
        <w:spacing w:after="0"/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</w:pPr>
      <w:r w:rsidRPr="006A543D"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  <w:t xml:space="preserve">          </w:t>
      </w:r>
      <w:r w:rsidRPr="006A543D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_______________________________ </w:t>
      </w:r>
      <w:r w:rsidRPr="006A543D"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  <w:t>__________________</w:t>
      </w:r>
    </w:p>
    <w:p w14:paraId="3AD55891" w14:textId="3C27438E" w:rsidR="009F0660" w:rsidRPr="006A543D" w:rsidRDefault="009F0660" w:rsidP="00E27289">
      <w:pPr>
        <w:spacing w:after="0"/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</w:pPr>
      <w:r w:rsidRPr="006A543D"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  <w:t>_________________________________________________</w:t>
      </w:r>
    </w:p>
    <w:p w14:paraId="786C76DC" w14:textId="77777777" w:rsidR="00E27289" w:rsidRPr="00E27289" w:rsidRDefault="00E27289" w:rsidP="00E27289">
      <w:pPr>
        <w:pStyle w:val="Heading2"/>
        <w:spacing w:before="0"/>
        <w:rPr>
          <w:rFonts w:cstheme="majorHAnsi"/>
          <w:b w:val="0"/>
          <w:bCs w:val="0"/>
          <w:color w:val="000000" w:themeColor="text1"/>
          <w:sz w:val="24"/>
          <w:szCs w:val="24"/>
          <w:lang w:val="mk-MK"/>
        </w:rPr>
      </w:pPr>
      <w:r w:rsidRPr="00E27289">
        <w:rPr>
          <w:rFonts w:cstheme="majorHAnsi"/>
          <w:b w:val="0"/>
          <w:bCs w:val="0"/>
          <w:color w:val="000000" w:themeColor="text1"/>
          <w:sz w:val="24"/>
          <w:szCs w:val="24"/>
          <w:lang w:val="mk-MK"/>
        </w:rPr>
        <w:t xml:space="preserve">          </w:t>
      </w:r>
      <w:r w:rsidRPr="00E27289">
        <w:rPr>
          <w:rFonts w:cstheme="majorHAnsi"/>
          <w:b w:val="0"/>
          <w:bCs w:val="0"/>
          <w:color w:val="000000" w:themeColor="text1"/>
          <w:sz w:val="24"/>
          <w:szCs w:val="24"/>
        </w:rPr>
        <w:t xml:space="preserve">_______________________________ </w:t>
      </w:r>
      <w:r w:rsidRPr="00E27289">
        <w:rPr>
          <w:rFonts w:cstheme="majorHAnsi"/>
          <w:b w:val="0"/>
          <w:bCs w:val="0"/>
          <w:color w:val="000000" w:themeColor="text1"/>
          <w:sz w:val="24"/>
          <w:szCs w:val="24"/>
          <w:lang w:val="mk-MK"/>
        </w:rPr>
        <w:t>__________________</w:t>
      </w:r>
    </w:p>
    <w:p w14:paraId="7418D29A" w14:textId="77777777" w:rsidR="00E27289" w:rsidRPr="00E27289" w:rsidRDefault="00E27289" w:rsidP="00E27289">
      <w:pPr>
        <w:pStyle w:val="Heading2"/>
        <w:spacing w:before="0"/>
        <w:rPr>
          <w:rFonts w:cstheme="majorHAnsi"/>
          <w:b w:val="0"/>
          <w:bCs w:val="0"/>
          <w:color w:val="000000" w:themeColor="text1"/>
          <w:sz w:val="24"/>
          <w:szCs w:val="24"/>
          <w:lang w:val="mk-MK"/>
        </w:rPr>
      </w:pPr>
      <w:r w:rsidRPr="00E27289">
        <w:rPr>
          <w:rFonts w:cstheme="majorHAnsi"/>
          <w:b w:val="0"/>
          <w:bCs w:val="0"/>
          <w:color w:val="000000" w:themeColor="text1"/>
          <w:sz w:val="24"/>
          <w:szCs w:val="24"/>
          <w:lang w:val="mk-MK"/>
        </w:rPr>
        <w:t>_________________________________________________</w:t>
      </w:r>
    </w:p>
    <w:p w14:paraId="6EA9859A" w14:textId="77777777" w:rsidR="009F0660" w:rsidRPr="006A543D" w:rsidRDefault="009F0660" w:rsidP="00CB7116">
      <w:pPr>
        <w:pStyle w:val="Heading2"/>
        <w:jc w:val="both"/>
        <w:rPr>
          <w:rFonts w:cstheme="majorHAnsi"/>
          <w:color w:val="000000" w:themeColor="text1"/>
          <w:sz w:val="24"/>
          <w:szCs w:val="24"/>
          <w:lang w:val="mk-MK"/>
        </w:rPr>
      </w:pPr>
    </w:p>
    <w:p w14:paraId="25DC7A6E" w14:textId="2E6FF60B" w:rsidR="00CB7116" w:rsidRPr="006A543D" w:rsidRDefault="009F0660" w:rsidP="009F0660">
      <w:pPr>
        <w:pStyle w:val="Heading2"/>
        <w:jc w:val="both"/>
        <w:rPr>
          <w:rFonts w:cstheme="majorHAnsi"/>
          <w:color w:val="000000" w:themeColor="text1"/>
          <w:sz w:val="24"/>
          <w:szCs w:val="24"/>
          <w:lang w:val="mk-MK"/>
        </w:rPr>
      </w:pPr>
      <w:r w:rsidRPr="006A543D">
        <w:rPr>
          <w:rFonts w:cstheme="majorHAnsi"/>
          <w:color w:val="000000" w:themeColor="text1"/>
          <w:sz w:val="24"/>
          <w:szCs w:val="24"/>
          <w:lang w:val="mk-MK"/>
        </w:rPr>
        <w:t xml:space="preserve">3. </w:t>
      </w:r>
      <w:r w:rsidR="00CB7116" w:rsidRPr="006A543D">
        <w:rPr>
          <w:rFonts w:cstheme="majorHAnsi"/>
          <w:color w:val="000000" w:themeColor="text1"/>
          <w:sz w:val="24"/>
          <w:szCs w:val="24"/>
          <w:lang w:val="mk-MK"/>
        </w:rPr>
        <w:t xml:space="preserve">Исходи </w:t>
      </w:r>
      <w:r w:rsidR="00CB7116" w:rsidRPr="006A543D">
        <w:rPr>
          <w:rFonts w:cstheme="majorHAnsi"/>
          <w:color w:val="000000" w:themeColor="text1"/>
          <w:sz w:val="24"/>
          <w:szCs w:val="24"/>
        </w:rPr>
        <w:t>учења :</w:t>
      </w:r>
    </w:p>
    <w:p w14:paraId="16518FC0" w14:textId="55AF910C" w:rsidR="001D7B6B" w:rsidRPr="006A543D" w:rsidRDefault="00CB7116" w:rsidP="00CB7116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</w:pPr>
      <w:r w:rsidRPr="006A543D">
        <w:rPr>
          <w:rFonts w:asciiTheme="majorHAnsi" w:hAnsiTheme="majorHAnsi" w:cstheme="majorHAnsi"/>
          <w:color w:val="000000" w:themeColor="text1"/>
          <w:sz w:val="24"/>
          <w:szCs w:val="24"/>
        </w:rPr>
        <w:t>• Знање : _________________________________________________________________</w:t>
      </w:r>
    </w:p>
    <w:p w14:paraId="5465BF4A" w14:textId="5C9A079C" w:rsidR="00E27289" w:rsidRPr="006A543D" w:rsidRDefault="00E27289" w:rsidP="00CB7116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</w:pPr>
      <w:r w:rsidRPr="006A543D"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  <w:t>__________________________________________________________________________</w:t>
      </w:r>
    </w:p>
    <w:p w14:paraId="52047EA8" w14:textId="10051CE9" w:rsidR="001D7B6B" w:rsidRPr="006A543D" w:rsidRDefault="00CB7116" w:rsidP="00CB7116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</w:pPr>
      <w:r w:rsidRPr="006A543D">
        <w:rPr>
          <w:rFonts w:asciiTheme="majorHAnsi" w:hAnsiTheme="majorHAnsi" w:cstheme="majorHAnsi"/>
          <w:color w:val="000000" w:themeColor="text1"/>
          <w:sz w:val="24"/>
          <w:szCs w:val="24"/>
        </w:rPr>
        <w:t>• Вештине : ________________________________________________________________</w:t>
      </w:r>
    </w:p>
    <w:p w14:paraId="7DFFD8C0" w14:textId="3C388411" w:rsidR="00E27289" w:rsidRPr="006A543D" w:rsidRDefault="00E27289" w:rsidP="00CB7116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</w:pPr>
      <w:r w:rsidRPr="006A543D"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  <w:t>__________________________________________________________________________</w:t>
      </w:r>
    </w:p>
    <w:p w14:paraId="117BDEEE" w14:textId="3D7AE355" w:rsidR="001D7B6B" w:rsidRPr="006A543D" w:rsidRDefault="00CB7116" w:rsidP="00CB7116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</w:pPr>
      <w:r w:rsidRPr="006A543D">
        <w:rPr>
          <w:rFonts w:asciiTheme="majorHAnsi" w:hAnsiTheme="majorHAnsi" w:cstheme="majorHAnsi"/>
          <w:color w:val="000000" w:themeColor="text1"/>
          <w:sz w:val="24"/>
          <w:szCs w:val="24"/>
        </w:rPr>
        <w:t>• Ставови : _________________________________________________________________</w:t>
      </w:r>
    </w:p>
    <w:p w14:paraId="386EC82D" w14:textId="6C1D953D" w:rsidR="00E27289" w:rsidRPr="006A543D" w:rsidRDefault="00E27289" w:rsidP="00CB7116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</w:pPr>
      <w:r w:rsidRPr="006A543D"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  <w:t>__________________________________________________________________________</w:t>
      </w:r>
    </w:p>
    <w:p w14:paraId="3B4D74E5" w14:textId="77777777" w:rsidR="009F0660" w:rsidRPr="006A543D" w:rsidRDefault="009F0660" w:rsidP="00CB7116">
      <w:pPr>
        <w:pStyle w:val="Heading2"/>
        <w:jc w:val="both"/>
        <w:rPr>
          <w:rFonts w:cstheme="majorHAnsi"/>
          <w:color w:val="000000" w:themeColor="text1"/>
          <w:sz w:val="24"/>
          <w:szCs w:val="24"/>
          <w:lang w:val="mk-MK"/>
        </w:rPr>
      </w:pPr>
    </w:p>
    <w:p w14:paraId="58241984" w14:textId="183EC663" w:rsidR="001D7B6B" w:rsidRPr="006A543D" w:rsidRDefault="009F0660" w:rsidP="00CB7116">
      <w:pPr>
        <w:pStyle w:val="Heading2"/>
        <w:jc w:val="both"/>
        <w:rPr>
          <w:rFonts w:cstheme="majorHAnsi"/>
          <w:color w:val="000000" w:themeColor="text1"/>
          <w:sz w:val="24"/>
          <w:szCs w:val="24"/>
        </w:rPr>
      </w:pPr>
      <w:r w:rsidRPr="006A543D">
        <w:rPr>
          <w:rFonts w:cstheme="majorHAnsi"/>
          <w:color w:val="000000" w:themeColor="text1"/>
          <w:sz w:val="24"/>
          <w:szCs w:val="24"/>
          <w:lang w:val="mk-MK"/>
        </w:rPr>
        <w:t xml:space="preserve">4. </w:t>
      </w:r>
      <w:r w:rsidR="00CB7116" w:rsidRPr="006A543D">
        <w:rPr>
          <w:rFonts w:cstheme="majorHAnsi"/>
          <w:color w:val="000000" w:themeColor="text1"/>
          <w:sz w:val="24"/>
          <w:szCs w:val="24"/>
        </w:rPr>
        <w:t>Кључ компетенције :</w:t>
      </w:r>
    </w:p>
    <w:p w14:paraId="7BF3BA9C" w14:textId="50266218" w:rsidR="001D7B6B" w:rsidRPr="006A543D" w:rsidRDefault="00CB7116" w:rsidP="009F0660">
      <w:pPr>
        <w:spacing w:after="0"/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</w:pPr>
      <w:r w:rsidRPr="006A543D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 </w:t>
      </w:r>
      <w:r w:rsidR="009F0660" w:rsidRPr="006A543D"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  <w:t>________________________________________________________________________________________________________________________________________________________________</w:t>
      </w:r>
    </w:p>
    <w:p w14:paraId="7EF9ACCE" w14:textId="77777777" w:rsidR="00EF5B40" w:rsidRPr="00EF5B40" w:rsidRDefault="00EF5B40" w:rsidP="00EF5B40">
      <w:pPr>
        <w:spacing w:after="0"/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</w:pPr>
      <w:r w:rsidRPr="00EF5B40"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  <w:t>__________________________________________________________________________</w:t>
      </w:r>
    </w:p>
    <w:p w14:paraId="4322E7AF" w14:textId="77777777" w:rsidR="006C2928" w:rsidRPr="006A543D" w:rsidRDefault="006C2928" w:rsidP="009F0660">
      <w:pPr>
        <w:spacing w:after="0"/>
        <w:jc w:val="both"/>
        <w:rPr>
          <w:rFonts w:asciiTheme="majorHAnsi" w:hAnsiTheme="majorHAnsi" w:cstheme="majorHAnsi"/>
          <w:b/>
          <w:bCs/>
          <w:color w:val="000000" w:themeColor="text1"/>
          <w:sz w:val="24"/>
          <w:szCs w:val="24"/>
          <w:lang w:val="mk-MK"/>
        </w:rPr>
      </w:pPr>
    </w:p>
    <w:p w14:paraId="19243968" w14:textId="77777777" w:rsidR="006C2928" w:rsidRPr="006A543D" w:rsidRDefault="006C2928" w:rsidP="009F0660">
      <w:pPr>
        <w:spacing w:after="0"/>
        <w:jc w:val="both"/>
        <w:rPr>
          <w:rFonts w:asciiTheme="majorHAnsi" w:hAnsiTheme="majorHAnsi" w:cstheme="majorHAnsi"/>
          <w:b/>
          <w:bCs/>
          <w:color w:val="000000" w:themeColor="text1"/>
          <w:sz w:val="24"/>
          <w:szCs w:val="24"/>
          <w:lang w:val="mk-MK"/>
        </w:rPr>
      </w:pPr>
    </w:p>
    <w:p w14:paraId="6F51E149" w14:textId="2D1EFEDD" w:rsidR="009F0660" w:rsidRPr="006A543D" w:rsidRDefault="009F0660" w:rsidP="009F0660">
      <w:pPr>
        <w:spacing w:after="0"/>
        <w:jc w:val="both"/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</w:pPr>
      <w:r w:rsidRPr="006A543D">
        <w:rPr>
          <w:rFonts w:asciiTheme="majorHAnsi" w:hAnsiTheme="majorHAnsi" w:cstheme="majorHAnsi"/>
          <w:b/>
          <w:bCs/>
          <w:color w:val="000000" w:themeColor="text1"/>
          <w:sz w:val="24"/>
          <w:szCs w:val="24"/>
          <w:lang w:val="mk-MK"/>
        </w:rPr>
        <w:t xml:space="preserve">5. Циљна </w:t>
      </w:r>
      <w:r w:rsidRPr="006A543D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>група :</w:t>
      </w:r>
    </w:p>
    <w:p w14:paraId="399F46DB" w14:textId="640E3ED3" w:rsidR="009F0660" w:rsidRPr="006A543D" w:rsidRDefault="009F0660" w:rsidP="009F0660">
      <w:pPr>
        <w:spacing w:after="0"/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mk-MK"/>
        </w:rPr>
      </w:pPr>
      <w:r w:rsidRPr="006A543D">
        <w:rPr>
          <w:rFonts w:asciiTheme="majorHAnsi" w:hAnsiTheme="majorHAnsi" w:cstheme="majorHAnsi"/>
          <w:color w:val="000000" w:themeColor="text1"/>
          <w:sz w:val="24"/>
          <w:szCs w:val="24"/>
        </w:rPr>
        <w:t>_________________________________________________________________________________________________________________________________________________________________</w:t>
      </w:r>
    </w:p>
    <w:p w14:paraId="78AE9E35" w14:textId="4AA32244" w:rsidR="00897666" w:rsidRPr="00897666" w:rsidRDefault="00897666" w:rsidP="00897666">
      <w:pPr>
        <w:spacing w:after="0"/>
        <w:jc w:val="both"/>
        <w:rPr>
          <w:rFonts w:asciiTheme="majorHAnsi" w:hAnsiTheme="majorHAnsi" w:cstheme="majorHAnsi"/>
          <w:color w:val="000000" w:themeColor="text1"/>
          <w:lang w:val="mk-MK"/>
        </w:rPr>
      </w:pPr>
      <w:r w:rsidRPr="00897666">
        <w:rPr>
          <w:rFonts w:asciiTheme="majorHAnsi" w:hAnsiTheme="majorHAnsi" w:cstheme="majorHAnsi"/>
          <w:color w:val="000000" w:themeColor="text1"/>
        </w:rPr>
        <w:t xml:space="preserve">_________________________________________________________________________________________________________________________________________________________________ </w:t>
      </w:r>
      <w:r w:rsidRPr="006A543D">
        <w:rPr>
          <w:rFonts w:asciiTheme="majorHAnsi" w:hAnsiTheme="majorHAnsi" w:cstheme="majorHAnsi"/>
          <w:color w:val="000000" w:themeColor="text1"/>
          <w:lang w:val="mk-MK"/>
        </w:rPr>
        <w:t xml:space="preserve">____________ </w:t>
      </w:r>
      <w:r w:rsidRPr="00897666">
        <w:rPr>
          <w:rFonts w:asciiTheme="majorHAnsi" w:hAnsiTheme="majorHAnsi" w:cstheme="majorHAnsi"/>
          <w:color w:val="000000" w:themeColor="text1"/>
        </w:rPr>
        <w:t>_</w:t>
      </w:r>
    </w:p>
    <w:p w14:paraId="0B14019D" w14:textId="77777777" w:rsidR="009F0660" w:rsidRPr="006A543D" w:rsidRDefault="009F0660" w:rsidP="009F0660">
      <w:pPr>
        <w:spacing w:after="0"/>
        <w:jc w:val="both"/>
        <w:rPr>
          <w:rFonts w:asciiTheme="majorHAnsi" w:hAnsiTheme="majorHAnsi" w:cstheme="majorHAnsi"/>
          <w:color w:val="000000" w:themeColor="text1"/>
          <w:lang w:val="mk-MK"/>
        </w:rPr>
      </w:pPr>
    </w:p>
    <w:p w14:paraId="504AF4D2" w14:textId="43EF1C3C" w:rsidR="001D7B6B" w:rsidRPr="006A543D" w:rsidRDefault="009F0660" w:rsidP="00CB7116">
      <w:pPr>
        <w:pStyle w:val="Heading2"/>
        <w:jc w:val="both"/>
        <w:rPr>
          <w:rFonts w:cstheme="majorHAnsi"/>
          <w:color w:val="000000" w:themeColor="text1"/>
        </w:rPr>
      </w:pPr>
      <w:r w:rsidRPr="006A543D">
        <w:rPr>
          <w:rFonts w:cstheme="majorHAnsi"/>
          <w:color w:val="000000" w:themeColor="text1"/>
          <w:lang w:val="mk-MK"/>
        </w:rPr>
        <w:t xml:space="preserve">6. </w:t>
      </w:r>
      <w:r w:rsidR="00CB7116" w:rsidRPr="006A543D">
        <w:rPr>
          <w:rFonts w:cstheme="majorHAnsi"/>
          <w:color w:val="000000" w:themeColor="text1"/>
        </w:rPr>
        <w:t xml:space="preserve">Број </w:t>
      </w:r>
      <w:r w:rsidRPr="006A543D">
        <w:rPr>
          <w:rFonts w:cstheme="majorHAnsi"/>
          <w:color w:val="000000" w:themeColor="text1"/>
          <w:lang w:val="mk-MK"/>
        </w:rPr>
        <w:t>сати и време/период имплементације:</w:t>
      </w:r>
    </w:p>
    <w:p w14:paraId="75EBA007" w14:textId="6A709A1C" w:rsidR="00897666" w:rsidRPr="00897666" w:rsidRDefault="00CB7116" w:rsidP="00897666">
      <w:pPr>
        <w:jc w:val="both"/>
        <w:rPr>
          <w:rFonts w:asciiTheme="majorHAnsi" w:hAnsiTheme="majorHAnsi" w:cstheme="majorHAnsi"/>
          <w:color w:val="000000" w:themeColor="text1"/>
          <w:lang w:val="mk-MK"/>
        </w:rPr>
      </w:pPr>
      <w:r w:rsidRPr="006A543D">
        <w:rPr>
          <w:rFonts w:asciiTheme="majorHAnsi" w:hAnsiTheme="majorHAnsi" w:cstheme="majorHAnsi"/>
          <w:color w:val="000000" w:themeColor="text1"/>
        </w:rPr>
        <w:t>___________________________________________________</w:t>
      </w:r>
    </w:p>
    <w:p w14:paraId="2936FCEF" w14:textId="6B671344" w:rsidR="008F5C89" w:rsidRPr="006A543D" w:rsidRDefault="008F5C89" w:rsidP="00897666">
      <w:pPr>
        <w:jc w:val="both"/>
        <w:rPr>
          <w:rFonts w:cstheme="majorHAnsi"/>
          <w:color w:val="000000" w:themeColor="text1"/>
          <w:lang w:val="mk-MK"/>
        </w:rPr>
      </w:pPr>
    </w:p>
    <w:p w14:paraId="4DA2F0EF" w14:textId="71AE4CD3" w:rsidR="001D7B6B" w:rsidRPr="006A543D" w:rsidRDefault="008F5C89" w:rsidP="00CB7116">
      <w:pPr>
        <w:pStyle w:val="Heading2"/>
        <w:jc w:val="both"/>
        <w:rPr>
          <w:rFonts w:cstheme="majorHAnsi"/>
          <w:color w:val="000000" w:themeColor="text1"/>
        </w:rPr>
      </w:pPr>
      <w:r w:rsidRPr="006A543D">
        <w:rPr>
          <w:rFonts w:cstheme="majorHAnsi"/>
          <w:color w:val="000000" w:themeColor="text1"/>
          <w:lang w:val="mk-MK"/>
        </w:rPr>
        <w:t xml:space="preserve">7. Очекивани </w:t>
      </w:r>
      <w:r w:rsidR="00CB7116" w:rsidRPr="006A543D">
        <w:rPr>
          <w:rFonts w:cstheme="majorHAnsi"/>
          <w:color w:val="000000" w:themeColor="text1"/>
        </w:rPr>
        <w:t>резултати :</w:t>
      </w:r>
    </w:p>
    <w:p w14:paraId="32C94FD9" w14:textId="1522D0AB" w:rsidR="00897666" w:rsidRPr="00897666" w:rsidRDefault="00897666" w:rsidP="00897666">
      <w:pPr>
        <w:spacing w:after="0"/>
        <w:rPr>
          <w:rFonts w:asciiTheme="majorHAnsi" w:eastAsiaTheme="majorEastAsia" w:hAnsiTheme="majorHAnsi" w:cstheme="majorHAnsi"/>
          <w:color w:val="000000" w:themeColor="text1"/>
          <w:sz w:val="26"/>
          <w:szCs w:val="26"/>
          <w:lang w:val="mk-MK"/>
        </w:rPr>
      </w:pPr>
      <w:r w:rsidRPr="00897666">
        <w:rPr>
          <w:rFonts w:asciiTheme="majorHAnsi" w:eastAsiaTheme="majorEastAsia" w:hAnsiTheme="majorHAnsi" w:cstheme="majorHAnsi"/>
          <w:color w:val="000000" w:themeColor="text1"/>
          <w:sz w:val="26"/>
          <w:szCs w:val="26"/>
        </w:rPr>
        <w:t>___________________________________________________</w:t>
      </w:r>
    </w:p>
    <w:p w14:paraId="3696DE52" w14:textId="77777777" w:rsidR="00D93EDB" w:rsidRPr="006A543D" w:rsidRDefault="00D93EDB" w:rsidP="00D93EDB">
      <w:pPr>
        <w:rPr>
          <w:color w:val="000000" w:themeColor="text1"/>
          <w:lang w:val="mk-MK"/>
        </w:rPr>
      </w:pPr>
    </w:p>
    <w:p w14:paraId="7F01DA23" w14:textId="220337E8" w:rsidR="001D7B6B" w:rsidRPr="006A543D" w:rsidRDefault="00D93EDB" w:rsidP="00CB7116">
      <w:pPr>
        <w:pStyle w:val="Heading2"/>
        <w:jc w:val="both"/>
        <w:rPr>
          <w:rFonts w:cstheme="majorHAnsi"/>
          <w:color w:val="000000" w:themeColor="text1"/>
        </w:rPr>
      </w:pPr>
      <w:r w:rsidRPr="006A543D">
        <w:rPr>
          <w:rFonts w:cstheme="majorHAnsi"/>
          <w:color w:val="000000" w:themeColor="text1"/>
          <w:lang w:val="mk-MK"/>
        </w:rPr>
        <w:t xml:space="preserve">8. Сценарио </w:t>
      </w:r>
      <w:r w:rsidR="00CB7116" w:rsidRPr="006A543D">
        <w:rPr>
          <w:rFonts w:cstheme="majorHAnsi"/>
          <w:color w:val="000000" w:themeColor="text1"/>
        </w:rPr>
        <w:t>:</w:t>
      </w:r>
    </w:p>
    <w:p w14:paraId="70FDFE2A" w14:textId="02C63521" w:rsidR="00897666" w:rsidRPr="00897666" w:rsidRDefault="00897666" w:rsidP="00897666">
      <w:pPr>
        <w:spacing w:after="0"/>
        <w:rPr>
          <w:rFonts w:asciiTheme="majorHAnsi" w:eastAsiaTheme="majorEastAsia" w:hAnsiTheme="majorHAnsi" w:cstheme="majorHAnsi"/>
          <w:color w:val="000000" w:themeColor="text1"/>
          <w:sz w:val="26"/>
          <w:szCs w:val="26"/>
          <w:lang w:val="mk-MK"/>
        </w:rPr>
      </w:pPr>
      <w:r w:rsidRPr="00897666">
        <w:rPr>
          <w:rFonts w:asciiTheme="majorHAnsi" w:eastAsiaTheme="majorEastAsia" w:hAnsiTheme="majorHAnsi" w:cstheme="majorHAnsi"/>
          <w:color w:val="000000" w:themeColor="text1"/>
          <w:sz w:val="26"/>
          <w:szCs w:val="26"/>
        </w:rPr>
        <w:t>___________________________________________________</w:t>
      </w:r>
    </w:p>
    <w:p w14:paraId="0F761CCB" w14:textId="77777777" w:rsidR="00D93EDB" w:rsidRPr="006A543D" w:rsidRDefault="00D93EDB" w:rsidP="00D93EDB">
      <w:pPr>
        <w:rPr>
          <w:color w:val="000000" w:themeColor="text1"/>
          <w:lang w:val="mk-MK"/>
        </w:rPr>
      </w:pPr>
    </w:p>
    <w:p w14:paraId="051A5E57" w14:textId="42E02546" w:rsidR="001D7B6B" w:rsidRPr="006A543D" w:rsidRDefault="00D93EDB" w:rsidP="00CB7116">
      <w:pPr>
        <w:pStyle w:val="Heading2"/>
        <w:jc w:val="both"/>
        <w:rPr>
          <w:rFonts w:cstheme="majorHAnsi"/>
          <w:color w:val="000000" w:themeColor="text1"/>
        </w:rPr>
      </w:pPr>
      <w:r w:rsidRPr="006A543D">
        <w:rPr>
          <w:rFonts w:cstheme="majorHAnsi"/>
          <w:color w:val="000000" w:themeColor="text1"/>
          <w:lang w:val="mk-MK"/>
        </w:rPr>
        <w:t xml:space="preserve">9. Потребни </w:t>
      </w:r>
      <w:r w:rsidR="00CB7116" w:rsidRPr="006A543D">
        <w:rPr>
          <w:rFonts w:cstheme="majorHAnsi"/>
          <w:color w:val="000000" w:themeColor="text1"/>
        </w:rPr>
        <w:t>ресурси :</w:t>
      </w:r>
    </w:p>
    <w:p w14:paraId="237D4828" w14:textId="156DB5E3" w:rsidR="00897666" w:rsidRPr="006A543D" w:rsidRDefault="00897666" w:rsidP="00897666">
      <w:pPr>
        <w:spacing w:after="0"/>
        <w:rPr>
          <w:color w:val="000000" w:themeColor="text1"/>
          <w:lang w:val="mk-MK"/>
        </w:rPr>
      </w:pPr>
      <w:r w:rsidRPr="00897666">
        <w:rPr>
          <w:color w:val="000000" w:themeColor="text1"/>
        </w:rPr>
        <w:t>___________________________________________________</w:t>
      </w:r>
    </w:p>
    <w:p w14:paraId="4A05C578" w14:textId="35108FA4" w:rsidR="00897666" w:rsidRPr="00897666" w:rsidRDefault="00897666" w:rsidP="00897666">
      <w:pPr>
        <w:spacing w:after="0"/>
        <w:rPr>
          <w:color w:val="000000" w:themeColor="text1"/>
          <w:lang w:val="mk-MK"/>
        </w:rPr>
      </w:pPr>
      <w:r w:rsidRPr="006A543D">
        <w:rPr>
          <w:color w:val="000000" w:themeColor="text1"/>
          <w:lang w:val="mk-MK"/>
        </w:rPr>
        <w:t>_________________________________________________________________________________________________________________</w:t>
      </w:r>
    </w:p>
    <w:p w14:paraId="0ADC110D" w14:textId="77777777" w:rsidR="00301B24" w:rsidRPr="006A543D" w:rsidRDefault="00301B24" w:rsidP="00D93EDB">
      <w:pPr>
        <w:rPr>
          <w:color w:val="000000" w:themeColor="text1"/>
          <w:lang w:val="mk-MK"/>
        </w:rPr>
      </w:pPr>
    </w:p>
    <w:p w14:paraId="6A04EDD9" w14:textId="77777777" w:rsidR="00301B24" w:rsidRPr="006A543D" w:rsidRDefault="00301B24" w:rsidP="00D93EDB">
      <w:pPr>
        <w:rPr>
          <w:color w:val="000000" w:themeColor="text1"/>
          <w:lang w:val="mk-MK"/>
        </w:rPr>
      </w:pPr>
    </w:p>
    <w:p w14:paraId="5C508997" w14:textId="77777777" w:rsidR="008D7A3E" w:rsidRDefault="008D7A3E" w:rsidP="00D93EDB">
      <w:pPr>
        <w:rPr>
          <w:lang w:val="mk-MK"/>
        </w:rPr>
      </w:pPr>
    </w:p>
    <w:p w14:paraId="48E9F66B" w14:textId="77777777" w:rsidR="005B0672" w:rsidRDefault="005B0672" w:rsidP="008D7A3E">
      <w:pPr>
        <w:jc w:val="center"/>
        <w:rPr>
          <w:b/>
          <w:bCs/>
          <w:lang w:val="mk-MK"/>
        </w:rPr>
      </w:pPr>
    </w:p>
    <w:p w14:paraId="0D507BDC" w14:textId="42CCE13F" w:rsidR="008D7A3E" w:rsidRPr="008D7A3E" w:rsidRDefault="008D7A3E" w:rsidP="008D7A3E">
      <w:pPr>
        <w:jc w:val="center"/>
        <w:rPr>
          <w:b/>
          <w:bCs/>
          <w:lang w:val="mk-MK"/>
        </w:rPr>
      </w:pPr>
      <w:r w:rsidRPr="008D7A3E">
        <w:rPr>
          <w:b/>
          <w:bCs/>
        </w:rPr>
        <w:t xml:space="preserve">План </w:t>
      </w:r>
      <w:r>
        <w:rPr>
          <w:b/>
          <w:bCs/>
          <w:lang w:val="mk-MK"/>
        </w:rPr>
        <w:t xml:space="preserve">наставног плана и </w:t>
      </w:r>
      <w:r w:rsidRPr="008D7A3E">
        <w:rPr>
          <w:b/>
          <w:bCs/>
          <w:lang w:val="mk-MK"/>
        </w:rPr>
        <w:t xml:space="preserve">програма за учење засновано на пројектима </w:t>
      </w:r>
      <w:r w:rsidRPr="008D7A3E">
        <w:rPr>
          <w:b/>
          <w:bCs/>
        </w:rPr>
        <w:t>(PBL)</w:t>
      </w:r>
    </w:p>
    <w:tbl>
      <w:tblPr>
        <w:tblStyle w:val="TableGrid"/>
        <w:tblpPr w:leftFromText="180" w:rightFromText="180" w:vertAnchor="text" w:horzAnchor="page" w:tblpX="1069" w:tblpY="117"/>
        <w:tblW w:w="10165" w:type="dxa"/>
        <w:tblLook w:val="04A0" w:firstRow="1" w:lastRow="0" w:firstColumn="1" w:lastColumn="0" w:noHBand="0" w:noVBand="1"/>
      </w:tblPr>
      <w:tblGrid>
        <w:gridCol w:w="3670"/>
        <w:gridCol w:w="6495"/>
      </w:tblGrid>
      <w:tr w:rsidR="008D7A3E" w:rsidRPr="008D7A3E" w14:paraId="25450DDB" w14:textId="77777777" w:rsidTr="001E3E3C">
        <w:tc>
          <w:tcPr>
            <w:tcW w:w="4868" w:type="dxa"/>
            <w:shd w:val="clear" w:color="auto" w:fill="FFFFFF" w:themeFill="background1"/>
          </w:tcPr>
          <w:p w14:paraId="23F60379" w14:textId="77777777" w:rsidR="008D7A3E" w:rsidRPr="008D7A3E" w:rsidRDefault="008D7A3E" w:rsidP="00460A51">
            <w:pPr>
              <w:numPr>
                <w:ilvl w:val="0"/>
                <w:numId w:val="10"/>
              </w:numPr>
              <w:spacing w:after="200" w:line="276" w:lineRule="auto"/>
              <w:rPr>
                <w:b/>
                <w:bCs/>
                <w:lang w:val="mk-MK"/>
              </w:rPr>
            </w:pPr>
            <w:r w:rsidRPr="008D7A3E">
              <w:rPr>
                <w:b/>
                <w:bCs/>
                <w:lang w:val="mk-MK"/>
              </w:rPr>
              <w:t>Тема и водеће питање пројекта</w:t>
            </w:r>
          </w:p>
        </w:tc>
        <w:tc>
          <w:tcPr>
            <w:tcW w:w="5297" w:type="dxa"/>
          </w:tcPr>
          <w:p w14:paraId="2FF00037" w14:textId="77777777" w:rsidR="008D7A3E" w:rsidRPr="008D7A3E" w:rsidRDefault="008D7A3E" w:rsidP="00460A51">
            <w:pPr>
              <w:spacing w:line="276" w:lineRule="auto"/>
              <w:rPr>
                <w:lang w:val="mk-MK"/>
              </w:rPr>
            </w:pPr>
          </w:p>
        </w:tc>
      </w:tr>
      <w:tr w:rsidR="008D7A3E" w:rsidRPr="008D7A3E" w14:paraId="46D2F8BB" w14:textId="77777777" w:rsidTr="001E3E3C">
        <w:tc>
          <w:tcPr>
            <w:tcW w:w="4868" w:type="dxa"/>
            <w:shd w:val="clear" w:color="auto" w:fill="FFFFFF" w:themeFill="background1"/>
          </w:tcPr>
          <w:p w14:paraId="65315629" w14:textId="77777777" w:rsidR="008D7A3E" w:rsidRPr="008D7A3E" w:rsidRDefault="008D7A3E" w:rsidP="00460A51">
            <w:pPr>
              <w:numPr>
                <w:ilvl w:val="0"/>
                <w:numId w:val="10"/>
              </w:numPr>
              <w:spacing w:after="200" w:line="276" w:lineRule="auto"/>
              <w:rPr>
                <w:b/>
                <w:bCs/>
                <w:lang w:val="mk-MK"/>
              </w:rPr>
            </w:pPr>
            <w:r w:rsidRPr="008D7A3E">
              <w:rPr>
                <w:b/>
                <w:bCs/>
                <w:lang w:val="mk-MK"/>
              </w:rPr>
              <w:t>Предмет (предмети из</w:t>
            </w:r>
            <w:r w:rsidRPr="008D7A3E">
              <w:rPr>
                <w:b/>
                <w:bCs/>
              </w:rPr>
              <w:t xml:space="preserve"> </w:t>
            </w:r>
            <w:r w:rsidRPr="008D7A3E">
              <w:rPr>
                <w:b/>
                <w:bCs/>
                <w:lang w:val="mk-MK"/>
              </w:rPr>
              <w:t>интердисциплинарна настава) / садржаји које је програмирала школа / ваннаставне активности</w:t>
            </w:r>
          </w:p>
        </w:tc>
        <w:tc>
          <w:tcPr>
            <w:tcW w:w="5297" w:type="dxa"/>
          </w:tcPr>
          <w:p w14:paraId="30C3474D" w14:textId="77777777" w:rsidR="008D7A3E" w:rsidRPr="008D7A3E" w:rsidRDefault="008D7A3E" w:rsidP="00460A51">
            <w:pPr>
              <w:numPr>
                <w:ilvl w:val="0"/>
                <w:numId w:val="14"/>
              </w:num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</w:t>
            </w:r>
          </w:p>
          <w:p w14:paraId="4E9317BC" w14:textId="77777777" w:rsidR="008D7A3E" w:rsidRPr="008D7A3E" w:rsidRDefault="008D7A3E" w:rsidP="00460A51">
            <w:pPr>
              <w:numPr>
                <w:ilvl w:val="0"/>
                <w:numId w:val="14"/>
              </w:num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</w:t>
            </w:r>
          </w:p>
          <w:p w14:paraId="7C025B10" w14:textId="77777777" w:rsidR="008D7A3E" w:rsidRPr="008D7A3E" w:rsidRDefault="008D7A3E" w:rsidP="00460A51">
            <w:pPr>
              <w:numPr>
                <w:ilvl w:val="0"/>
                <w:numId w:val="14"/>
              </w:numPr>
              <w:spacing w:after="200" w:line="276" w:lineRule="auto"/>
            </w:pPr>
            <w:r w:rsidRPr="008D7A3E">
              <w:rPr>
                <w:lang w:val="mk-MK"/>
              </w:rPr>
              <w:t>_______________________________________________________________</w:t>
            </w:r>
          </w:p>
          <w:p w14:paraId="016C77DE" w14:textId="77777777" w:rsidR="008D7A3E" w:rsidRPr="008D7A3E" w:rsidRDefault="008D7A3E" w:rsidP="00460A51">
            <w:pPr>
              <w:numPr>
                <w:ilvl w:val="0"/>
                <w:numId w:val="14"/>
              </w:num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</w:t>
            </w:r>
          </w:p>
          <w:p w14:paraId="393F2749" w14:textId="77777777" w:rsidR="008D7A3E" w:rsidRPr="008D7A3E" w:rsidRDefault="008D7A3E" w:rsidP="00460A51">
            <w:pPr>
              <w:numPr>
                <w:ilvl w:val="0"/>
                <w:numId w:val="14"/>
              </w:num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</w:t>
            </w:r>
          </w:p>
        </w:tc>
      </w:tr>
      <w:tr w:rsidR="008D7A3E" w:rsidRPr="008D7A3E" w14:paraId="4CE7A112" w14:textId="77777777" w:rsidTr="001E3E3C">
        <w:trPr>
          <w:trHeight w:val="4427"/>
        </w:trPr>
        <w:tc>
          <w:tcPr>
            <w:tcW w:w="4868" w:type="dxa"/>
            <w:shd w:val="clear" w:color="auto" w:fill="FFFFFF" w:themeFill="background1"/>
          </w:tcPr>
          <w:p w14:paraId="269D01BD" w14:textId="77777777" w:rsidR="008D7A3E" w:rsidRPr="008D7A3E" w:rsidRDefault="008D7A3E" w:rsidP="00460A51">
            <w:pPr>
              <w:numPr>
                <w:ilvl w:val="0"/>
                <w:numId w:val="16"/>
              </w:numPr>
              <w:spacing w:line="276" w:lineRule="auto"/>
              <w:rPr>
                <w:b/>
                <w:bCs/>
                <w:lang w:val="mk-MK"/>
              </w:rPr>
            </w:pPr>
            <w:r w:rsidRPr="008D7A3E">
              <w:rPr>
                <w:b/>
                <w:bCs/>
                <w:lang w:val="mk-MK"/>
              </w:rPr>
              <w:t>Исходи учења (ИУ):</w:t>
            </w:r>
          </w:p>
          <w:p w14:paraId="70588766" w14:textId="77777777" w:rsidR="008D7A3E" w:rsidRPr="008D7A3E" w:rsidRDefault="008D7A3E" w:rsidP="00460A51">
            <w:pPr>
              <w:numPr>
                <w:ilvl w:val="0"/>
                <w:numId w:val="12"/>
              </w:numPr>
              <w:spacing w:line="276" w:lineRule="auto"/>
              <w:rPr>
                <w:b/>
                <w:bCs/>
                <w:lang w:val="mk-MK"/>
              </w:rPr>
            </w:pPr>
            <w:r w:rsidRPr="008D7A3E">
              <w:rPr>
                <w:b/>
                <w:bCs/>
                <w:lang w:val="mk-MK"/>
              </w:rPr>
              <w:t>Знање</w:t>
            </w:r>
          </w:p>
          <w:p w14:paraId="0F4F48CC" w14:textId="77777777" w:rsidR="008D7A3E" w:rsidRPr="008D7A3E" w:rsidRDefault="008D7A3E" w:rsidP="00460A51">
            <w:pPr>
              <w:numPr>
                <w:ilvl w:val="0"/>
                <w:numId w:val="12"/>
              </w:numPr>
              <w:spacing w:line="276" w:lineRule="auto"/>
              <w:rPr>
                <w:b/>
                <w:bCs/>
                <w:lang w:val="mk-MK"/>
              </w:rPr>
            </w:pPr>
            <w:r w:rsidRPr="008D7A3E">
              <w:rPr>
                <w:b/>
                <w:bCs/>
                <w:lang w:val="mk-MK"/>
              </w:rPr>
              <w:t>Вештине</w:t>
            </w:r>
          </w:p>
          <w:p w14:paraId="6FA86D95" w14:textId="77777777" w:rsidR="008D7A3E" w:rsidRPr="008D7A3E" w:rsidRDefault="008D7A3E" w:rsidP="00460A51">
            <w:pPr>
              <w:numPr>
                <w:ilvl w:val="0"/>
                <w:numId w:val="12"/>
              </w:numPr>
              <w:spacing w:line="276" w:lineRule="auto"/>
              <w:rPr>
                <w:b/>
                <w:bCs/>
                <w:lang w:val="mk-MK"/>
              </w:rPr>
            </w:pPr>
            <w:r w:rsidRPr="008D7A3E">
              <w:rPr>
                <w:b/>
                <w:bCs/>
                <w:lang w:val="mk-MK"/>
              </w:rPr>
              <w:t>Ставови</w:t>
            </w:r>
          </w:p>
        </w:tc>
        <w:tc>
          <w:tcPr>
            <w:tcW w:w="5297" w:type="dxa"/>
          </w:tcPr>
          <w:p w14:paraId="2B80E52A" w14:textId="589BF741" w:rsidR="008D7A3E" w:rsidRPr="008D7A3E" w:rsidRDefault="008D7A3E" w:rsidP="00460A51">
            <w:pPr>
              <w:spacing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Знање: _________________________________________________________________</w:t>
            </w:r>
          </w:p>
          <w:p w14:paraId="0AE455CD" w14:textId="3C5F8095" w:rsidR="008D7A3E" w:rsidRPr="008D7A3E" w:rsidRDefault="008D7A3E" w:rsidP="00460A51">
            <w:pPr>
              <w:spacing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74BC4F45" w14:textId="2E2B27D6" w:rsidR="008D7A3E" w:rsidRPr="008D7A3E" w:rsidRDefault="008D7A3E" w:rsidP="00460A51">
            <w:pPr>
              <w:spacing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</w:t>
            </w:r>
          </w:p>
          <w:p w14:paraId="7739F3F0" w14:textId="77777777" w:rsidR="008D7A3E" w:rsidRPr="008D7A3E" w:rsidRDefault="008D7A3E" w:rsidP="00460A51">
            <w:pPr>
              <w:spacing w:line="276" w:lineRule="auto"/>
              <w:rPr>
                <w:lang w:val="mk-MK"/>
              </w:rPr>
            </w:pPr>
          </w:p>
          <w:p w14:paraId="0550315B" w14:textId="77777777" w:rsidR="008D7A3E" w:rsidRPr="008D7A3E" w:rsidRDefault="008D7A3E" w:rsidP="00460A51">
            <w:pPr>
              <w:spacing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Вештине:</w:t>
            </w:r>
          </w:p>
          <w:p w14:paraId="70822A93" w14:textId="23FB1748" w:rsidR="008D7A3E" w:rsidRPr="008D7A3E" w:rsidRDefault="008D7A3E" w:rsidP="00460A51">
            <w:pPr>
              <w:spacing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4CA84449" w14:textId="1F42AA8F" w:rsidR="008D7A3E" w:rsidRPr="008D7A3E" w:rsidRDefault="008D7A3E" w:rsidP="00460A51">
            <w:pPr>
              <w:spacing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6E507A29" w14:textId="212102F5" w:rsidR="008D7A3E" w:rsidRPr="008D7A3E" w:rsidRDefault="008D7A3E" w:rsidP="00460A51">
            <w:pPr>
              <w:spacing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206B6857" w14:textId="77777777" w:rsidR="008D7A3E" w:rsidRPr="008D7A3E" w:rsidRDefault="008D7A3E" w:rsidP="00460A51">
            <w:pPr>
              <w:spacing w:line="276" w:lineRule="auto"/>
              <w:rPr>
                <w:lang w:val="mk-MK"/>
              </w:rPr>
            </w:pPr>
          </w:p>
          <w:p w14:paraId="538E8561" w14:textId="77777777" w:rsidR="008D7A3E" w:rsidRPr="008D7A3E" w:rsidRDefault="008D7A3E" w:rsidP="00460A51">
            <w:pPr>
              <w:spacing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Прегледи:</w:t>
            </w:r>
          </w:p>
          <w:p w14:paraId="1D9FC7C9" w14:textId="4BC5520A" w:rsidR="008D7A3E" w:rsidRPr="008D7A3E" w:rsidRDefault="008D7A3E" w:rsidP="00460A51">
            <w:pPr>
              <w:spacing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15C032ED" w14:textId="35E995D5" w:rsidR="008D7A3E" w:rsidRPr="008D7A3E" w:rsidRDefault="008D7A3E" w:rsidP="00460A51">
            <w:pPr>
              <w:spacing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</w:t>
            </w:r>
          </w:p>
          <w:p w14:paraId="6EDDC551" w14:textId="693A910F" w:rsidR="008D7A3E" w:rsidRPr="008D7A3E" w:rsidRDefault="008D7A3E" w:rsidP="00460A51">
            <w:pPr>
              <w:spacing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</w:tc>
      </w:tr>
      <w:tr w:rsidR="008D7A3E" w:rsidRPr="008D7A3E" w14:paraId="6759CC1A" w14:textId="77777777" w:rsidTr="001E3E3C">
        <w:trPr>
          <w:trHeight w:val="58"/>
        </w:trPr>
        <w:tc>
          <w:tcPr>
            <w:tcW w:w="4868" w:type="dxa"/>
            <w:shd w:val="clear" w:color="auto" w:fill="FFFFFF" w:themeFill="background1"/>
          </w:tcPr>
          <w:p w14:paraId="6D1B1810" w14:textId="77777777" w:rsidR="008D7A3E" w:rsidRPr="008D7A3E" w:rsidRDefault="008D7A3E" w:rsidP="00460A51">
            <w:pPr>
              <w:numPr>
                <w:ilvl w:val="0"/>
                <w:numId w:val="16"/>
              </w:numPr>
              <w:spacing w:line="276" w:lineRule="auto"/>
              <w:rPr>
                <w:b/>
                <w:lang w:val="mk-MK"/>
              </w:rPr>
            </w:pPr>
            <w:r w:rsidRPr="008D7A3E">
              <w:rPr>
                <w:b/>
                <w:lang w:val="mk-MK"/>
              </w:rPr>
              <w:t>Кључне компетенције</w:t>
            </w:r>
          </w:p>
        </w:tc>
        <w:tc>
          <w:tcPr>
            <w:tcW w:w="5297" w:type="dxa"/>
          </w:tcPr>
          <w:p w14:paraId="43770690" w14:textId="77777777" w:rsidR="008D7A3E" w:rsidRPr="008D7A3E" w:rsidRDefault="008D7A3E" w:rsidP="005B0672">
            <w:pPr>
              <w:numPr>
                <w:ilvl w:val="0"/>
                <w:numId w:val="11"/>
              </w:numPr>
              <w:spacing w:line="360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</w:t>
            </w:r>
          </w:p>
          <w:p w14:paraId="484399C1" w14:textId="77777777" w:rsidR="008D7A3E" w:rsidRPr="008D7A3E" w:rsidRDefault="008D7A3E" w:rsidP="005B0672">
            <w:pPr>
              <w:numPr>
                <w:ilvl w:val="0"/>
                <w:numId w:val="11"/>
              </w:numPr>
              <w:spacing w:line="360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</w:t>
            </w:r>
          </w:p>
          <w:p w14:paraId="646E59FA" w14:textId="77777777" w:rsidR="008D7A3E" w:rsidRPr="008D7A3E" w:rsidRDefault="008D7A3E" w:rsidP="005B0672">
            <w:pPr>
              <w:numPr>
                <w:ilvl w:val="0"/>
                <w:numId w:val="11"/>
              </w:numPr>
              <w:spacing w:line="360" w:lineRule="auto"/>
            </w:pPr>
            <w:r w:rsidRPr="008D7A3E">
              <w:rPr>
                <w:lang w:val="mk-MK"/>
              </w:rPr>
              <w:t>_______________________________________________________________</w:t>
            </w:r>
          </w:p>
          <w:p w14:paraId="787EB5FE" w14:textId="77777777" w:rsidR="008D7A3E" w:rsidRPr="008D7A3E" w:rsidRDefault="008D7A3E" w:rsidP="005B0672">
            <w:pPr>
              <w:numPr>
                <w:ilvl w:val="0"/>
                <w:numId w:val="11"/>
              </w:numPr>
              <w:spacing w:line="360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</w:t>
            </w:r>
          </w:p>
          <w:p w14:paraId="3018B9E0" w14:textId="77777777" w:rsidR="008D7A3E" w:rsidRPr="008D7A3E" w:rsidRDefault="008D7A3E" w:rsidP="005B0672">
            <w:pPr>
              <w:numPr>
                <w:ilvl w:val="0"/>
                <w:numId w:val="11"/>
              </w:numPr>
              <w:spacing w:line="360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</w:t>
            </w:r>
          </w:p>
          <w:p w14:paraId="3F9F8FBB" w14:textId="77777777" w:rsidR="008D7A3E" w:rsidRPr="008D7A3E" w:rsidRDefault="008D7A3E" w:rsidP="005B0672">
            <w:pPr>
              <w:numPr>
                <w:ilvl w:val="0"/>
                <w:numId w:val="11"/>
              </w:numPr>
              <w:spacing w:line="360" w:lineRule="auto"/>
            </w:pPr>
            <w:r w:rsidRPr="008D7A3E">
              <w:rPr>
                <w:lang w:val="mk-MK"/>
              </w:rPr>
              <w:t>_______________________________________________________________</w:t>
            </w:r>
          </w:p>
        </w:tc>
      </w:tr>
      <w:tr w:rsidR="008D7A3E" w:rsidRPr="008D7A3E" w14:paraId="5F543BA2" w14:textId="77777777" w:rsidTr="001E3E3C">
        <w:tc>
          <w:tcPr>
            <w:tcW w:w="4868" w:type="dxa"/>
            <w:shd w:val="clear" w:color="auto" w:fill="FFFFFF" w:themeFill="background1"/>
          </w:tcPr>
          <w:p w14:paraId="7AF7F31C" w14:textId="77777777" w:rsidR="008D7A3E" w:rsidRPr="008D7A3E" w:rsidRDefault="008D7A3E" w:rsidP="00460A51">
            <w:pPr>
              <w:numPr>
                <w:ilvl w:val="0"/>
                <w:numId w:val="16"/>
              </w:numPr>
              <w:spacing w:after="200" w:line="276" w:lineRule="auto"/>
              <w:rPr>
                <w:b/>
                <w:bCs/>
                <w:lang w:val="mk-MK"/>
              </w:rPr>
            </w:pPr>
            <w:r w:rsidRPr="008D7A3E">
              <w:rPr>
                <w:b/>
                <w:bCs/>
                <w:lang w:val="mk-MK"/>
              </w:rPr>
              <w:t>Циљна група</w:t>
            </w:r>
          </w:p>
        </w:tc>
        <w:tc>
          <w:tcPr>
            <w:tcW w:w="5297" w:type="dxa"/>
          </w:tcPr>
          <w:p w14:paraId="15366812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6343276B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224C2C82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</w:tc>
      </w:tr>
      <w:tr w:rsidR="008D7A3E" w:rsidRPr="008D7A3E" w14:paraId="1242BE94" w14:textId="77777777" w:rsidTr="001E3E3C">
        <w:tc>
          <w:tcPr>
            <w:tcW w:w="4868" w:type="dxa"/>
            <w:shd w:val="clear" w:color="auto" w:fill="FFFFFF" w:themeFill="background1"/>
          </w:tcPr>
          <w:p w14:paraId="3D80AFD6" w14:textId="77777777" w:rsidR="008D7A3E" w:rsidRPr="008D7A3E" w:rsidRDefault="008D7A3E" w:rsidP="00460A51">
            <w:pPr>
              <w:numPr>
                <w:ilvl w:val="0"/>
                <w:numId w:val="16"/>
              </w:numPr>
              <w:spacing w:after="200" w:line="276" w:lineRule="auto"/>
              <w:rPr>
                <w:b/>
                <w:bCs/>
                <w:lang w:val="mk-MK"/>
              </w:rPr>
            </w:pPr>
            <w:r w:rsidRPr="008D7A3E">
              <w:rPr>
                <w:b/>
                <w:bCs/>
                <w:lang w:val="mk-MK"/>
              </w:rPr>
              <w:t>Број сати и време/период имплементације</w:t>
            </w:r>
          </w:p>
        </w:tc>
        <w:tc>
          <w:tcPr>
            <w:tcW w:w="5297" w:type="dxa"/>
          </w:tcPr>
          <w:p w14:paraId="0CE6737F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7FE97EF0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3BB7B90B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</w:tc>
      </w:tr>
      <w:tr w:rsidR="008D7A3E" w:rsidRPr="008D7A3E" w14:paraId="5A25C0BA" w14:textId="77777777" w:rsidTr="001E3E3C">
        <w:tc>
          <w:tcPr>
            <w:tcW w:w="4868" w:type="dxa"/>
            <w:shd w:val="clear" w:color="auto" w:fill="FFFFFF" w:themeFill="background1"/>
          </w:tcPr>
          <w:p w14:paraId="2595F69B" w14:textId="77777777" w:rsidR="008D7A3E" w:rsidRPr="008D7A3E" w:rsidRDefault="008D7A3E" w:rsidP="00460A51">
            <w:pPr>
              <w:numPr>
                <w:ilvl w:val="0"/>
                <w:numId w:val="16"/>
              </w:numPr>
              <w:spacing w:after="200" w:line="276" w:lineRule="auto"/>
              <w:rPr>
                <w:b/>
                <w:bCs/>
                <w:lang w:val="mk-MK"/>
              </w:rPr>
            </w:pPr>
            <w:r w:rsidRPr="008D7A3E">
              <w:rPr>
                <w:b/>
                <w:bCs/>
                <w:lang w:val="mk-MK"/>
              </w:rPr>
              <w:t>Очекивани резултати (мерљиви и видљиви, који произилазе из дефинисаних пројектних активности)</w:t>
            </w:r>
          </w:p>
        </w:tc>
        <w:tc>
          <w:tcPr>
            <w:tcW w:w="5297" w:type="dxa"/>
          </w:tcPr>
          <w:p w14:paraId="05224CB0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0FE4AE25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52F96961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454C80F6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22FC253A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3E2CDCF7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</w:tc>
      </w:tr>
      <w:tr w:rsidR="008D7A3E" w:rsidRPr="008D7A3E" w14:paraId="03F13708" w14:textId="77777777" w:rsidTr="001E3E3C">
        <w:tc>
          <w:tcPr>
            <w:tcW w:w="4868" w:type="dxa"/>
            <w:shd w:val="clear" w:color="auto" w:fill="FFFFFF" w:themeFill="background1"/>
          </w:tcPr>
          <w:p w14:paraId="755F86F8" w14:textId="77777777" w:rsidR="008D7A3E" w:rsidRPr="008D7A3E" w:rsidRDefault="008D7A3E" w:rsidP="00460A51">
            <w:pPr>
              <w:numPr>
                <w:ilvl w:val="0"/>
                <w:numId w:val="16"/>
              </w:numPr>
              <w:spacing w:after="200" w:line="276" w:lineRule="auto"/>
              <w:rPr>
                <w:b/>
                <w:bCs/>
                <w:lang w:val="mk-MK"/>
              </w:rPr>
            </w:pPr>
            <w:r w:rsidRPr="008D7A3E">
              <w:rPr>
                <w:b/>
                <w:bCs/>
                <w:lang w:val="mk-MK"/>
              </w:rPr>
              <w:t>Сценарио – Процес истраживања и стварања, изражен кроз активности ученика</w:t>
            </w:r>
          </w:p>
        </w:tc>
        <w:tc>
          <w:tcPr>
            <w:tcW w:w="5297" w:type="dxa"/>
          </w:tcPr>
          <w:p w14:paraId="6CC9CB68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148D439A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0A67374D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34C13BF9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74267F5E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</w:tc>
      </w:tr>
      <w:tr w:rsidR="008D7A3E" w:rsidRPr="008D7A3E" w14:paraId="542DF24B" w14:textId="77777777" w:rsidTr="001E3E3C">
        <w:tc>
          <w:tcPr>
            <w:tcW w:w="4868" w:type="dxa"/>
            <w:shd w:val="clear" w:color="auto" w:fill="FFFFFF" w:themeFill="background1"/>
          </w:tcPr>
          <w:p w14:paraId="57D8E760" w14:textId="77777777" w:rsidR="008D7A3E" w:rsidRPr="008D7A3E" w:rsidRDefault="008D7A3E" w:rsidP="00460A51">
            <w:pPr>
              <w:numPr>
                <w:ilvl w:val="0"/>
                <w:numId w:val="16"/>
              </w:numPr>
              <w:spacing w:after="200" w:line="276" w:lineRule="auto"/>
              <w:rPr>
                <w:b/>
                <w:bCs/>
                <w:lang w:val="mk-MK"/>
              </w:rPr>
            </w:pPr>
            <w:r w:rsidRPr="008D7A3E">
              <w:rPr>
                <w:b/>
                <w:bCs/>
                <w:lang w:val="mk-MK"/>
              </w:rPr>
              <w:t>Потребни ресурси</w:t>
            </w:r>
          </w:p>
          <w:p w14:paraId="373133EE" w14:textId="77777777" w:rsidR="008D7A3E" w:rsidRPr="008D7A3E" w:rsidRDefault="008D7A3E" w:rsidP="00460A51">
            <w:pPr>
              <w:spacing w:after="200" w:line="276" w:lineRule="auto"/>
              <w:rPr>
                <w:b/>
                <w:bCs/>
                <w:lang w:val="mk-MK"/>
              </w:rPr>
            </w:pPr>
            <w:r w:rsidRPr="008D7A3E">
              <w:rPr>
                <w:b/>
                <w:bCs/>
                <w:lang w:val="mk-MK"/>
              </w:rPr>
              <w:t>(укључујући процену трошкова, ако је потребно обезбедити финансијска средства)</w:t>
            </w:r>
          </w:p>
        </w:tc>
        <w:tc>
          <w:tcPr>
            <w:tcW w:w="5297" w:type="dxa"/>
          </w:tcPr>
          <w:p w14:paraId="75A1F412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611D42BC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3A960B3A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29397D40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1D86B72D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</w:tc>
      </w:tr>
      <w:tr w:rsidR="008D7A3E" w:rsidRPr="008D7A3E" w14:paraId="313FBE4D" w14:textId="77777777" w:rsidTr="00C863A1">
        <w:tc>
          <w:tcPr>
            <w:tcW w:w="4868" w:type="dxa"/>
            <w:shd w:val="clear" w:color="auto" w:fill="D9D9D9" w:themeFill="background1" w:themeFillShade="D9"/>
          </w:tcPr>
          <w:p w14:paraId="01B502E3" w14:textId="77777777" w:rsidR="008D7A3E" w:rsidRPr="008D7A3E" w:rsidRDefault="008D7A3E" w:rsidP="00460A51">
            <w:pPr>
              <w:numPr>
                <w:ilvl w:val="0"/>
                <w:numId w:val="16"/>
              </w:numPr>
              <w:spacing w:after="200" w:line="276" w:lineRule="auto"/>
              <w:rPr>
                <w:b/>
                <w:bCs/>
                <w:lang w:val="mk-MK"/>
              </w:rPr>
            </w:pPr>
            <w:r w:rsidRPr="008D7A3E">
              <w:rPr>
                <w:b/>
                <w:bCs/>
                <w:lang w:val="mk-MK"/>
              </w:rPr>
              <w:t>Методе процене:</w:t>
            </w:r>
          </w:p>
          <w:p w14:paraId="183C7790" w14:textId="77777777" w:rsidR="008D7A3E" w:rsidRPr="008D7A3E" w:rsidRDefault="008D7A3E" w:rsidP="00460A51">
            <w:pPr>
              <w:numPr>
                <w:ilvl w:val="0"/>
                <w:numId w:val="13"/>
              </w:numPr>
              <w:spacing w:after="200" w:line="276" w:lineRule="auto"/>
              <w:rPr>
                <w:b/>
                <w:bCs/>
                <w:lang w:val="mk-MK"/>
              </w:rPr>
            </w:pPr>
            <w:r w:rsidRPr="008D7A3E">
              <w:rPr>
                <w:b/>
                <w:bCs/>
                <w:lang w:val="mk-MK"/>
              </w:rPr>
              <w:t>Формативно</w:t>
            </w:r>
          </w:p>
          <w:p w14:paraId="62C39286" w14:textId="77777777" w:rsidR="008D7A3E" w:rsidRPr="008D7A3E" w:rsidRDefault="008D7A3E" w:rsidP="00460A51">
            <w:pPr>
              <w:numPr>
                <w:ilvl w:val="0"/>
                <w:numId w:val="13"/>
              </w:numPr>
              <w:spacing w:after="200" w:line="276" w:lineRule="auto"/>
              <w:rPr>
                <w:b/>
                <w:bCs/>
                <w:lang w:val="mk-MK"/>
              </w:rPr>
            </w:pPr>
            <w:r w:rsidRPr="008D7A3E">
              <w:rPr>
                <w:b/>
                <w:bCs/>
                <w:lang w:val="mk-MK"/>
              </w:rPr>
              <w:t>Сумативни</w:t>
            </w:r>
          </w:p>
        </w:tc>
        <w:tc>
          <w:tcPr>
            <w:tcW w:w="5297" w:type="dxa"/>
          </w:tcPr>
          <w:p w14:paraId="03D90CE7" w14:textId="77777777" w:rsidR="008D7A3E" w:rsidRPr="008D7A3E" w:rsidRDefault="008D7A3E" w:rsidP="005A0C09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b/>
                <w:bCs/>
                <w:lang w:val="mk-MK"/>
              </w:rPr>
              <w:t>Формативно :</w:t>
            </w:r>
          </w:p>
          <w:p w14:paraId="38D0B4D0" w14:textId="77777777" w:rsidR="008D7A3E" w:rsidRPr="008D7A3E" w:rsidRDefault="008D7A3E" w:rsidP="005A0C09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39B56090" w14:textId="77777777" w:rsidR="008D7A3E" w:rsidRPr="008D7A3E" w:rsidRDefault="008D7A3E" w:rsidP="005A0C09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7E463559" w14:textId="77777777" w:rsidR="008D7A3E" w:rsidRPr="008D7A3E" w:rsidRDefault="008D7A3E" w:rsidP="005A0C09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66798AA5" w14:textId="77777777" w:rsidR="008D7A3E" w:rsidRPr="008D7A3E" w:rsidRDefault="008D7A3E" w:rsidP="005A0C09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b/>
                <w:bCs/>
                <w:lang w:val="mk-MK"/>
              </w:rPr>
              <w:t>Сумативно :</w:t>
            </w:r>
          </w:p>
          <w:p w14:paraId="5FC8CAC2" w14:textId="77777777" w:rsidR="008D7A3E" w:rsidRPr="008D7A3E" w:rsidRDefault="008D7A3E" w:rsidP="005A0C09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3517671E" w14:textId="77777777" w:rsidR="008D7A3E" w:rsidRPr="008D7A3E" w:rsidRDefault="008D7A3E" w:rsidP="005A0C09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526CC148" w14:textId="347B4A4F" w:rsidR="008D7A3E" w:rsidRPr="008D7A3E" w:rsidRDefault="008D7A3E" w:rsidP="005A0C09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</w:tc>
      </w:tr>
      <w:tr w:rsidR="008D7A3E" w:rsidRPr="008D7A3E" w14:paraId="5FA6399C" w14:textId="77777777" w:rsidTr="00C863A1">
        <w:tc>
          <w:tcPr>
            <w:tcW w:w="4868" w:type="dxa"/>
            <w:shd w:val="clear" w:color="auto" w:fill="D9D9D9" w:themeFill="background1" w:themeFillShade="D9"/>
          </w:tcPr>
          <w:p w14:paraId="75744CF6" w14:textId="77777777" w:rsidR="008D7A3E" w:rsidRPr="008D7A3E" w:rsidRDefault="008D7A3E" w:rsidP="00460A51">
            <w:pPr>
              <w:numPr>
                <w:ilvl w:val="0"/>
                <w:numId w:val="16"/>
              </w:numPr>
              <w:spacing w:after="200" w:line="276" w:lineRule="auto"/>
              <w:rPr>
                <w:b/>
                <w:bCs/>
                <w:lang w:val="mk-MK"/>
              </w:rPr>
            </w:pPr>
            <w:r w:rsidRPr="008D7A3E">
              <w:rPr>
                <w:b/>
                <w:bCs/>
                <w:lang w:val="mk-MK"/>
              </w:rPr>
              <w:t xml:space="preserve">Инклузивност ( </w:t>
            </w:r>
            <w:r w:rsidRPr="008D7A3E">
              <w:rPr>
                <w:b/>
                <w:bCs/>
              </w:rPr>
              <w:t>мере подршке ):</w:t>
            </w:r>
          </w:p>
        </w:tc>
        <w:tc>
          <w:tcPr>
            <w:tcW w:w="5297" w:type="dxa"/>
          </w:tcPr>
          <w:p w14:paraId="09B97407" w14:textId="77777777" w:rsidR="008D7A3E" w:rsidRPr="008D7A3E" w:rsidRDefault="008D7A3E" w:rsidP="005A0C09">
            <w:pPr>
              <w:spacing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2AA4F15C" w14:textId="77777777" w:rsidR="008D7A3E" w:rsidRPr="008D7A3E" w:rsidRDefault="008D7A3E" w:rsidP="005A0C09">
            <w:pPr>
              <w:spacing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14CC0E79" w14:textId="77777777" w:rsidR="008D7A3E" w:rsidRPr="008D7A3E" w:rsidRDefault="008D7A3E" w:rsidP="005A0C09">
            <w:pPr>
              <w:spacing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7353E656" w14:textId="77777777" w:rsidR="008D7A3E" w:rsidRPr="008D7A3E" w:rsidRDefault="008D7A3E" w:rsidP="005A0C09">
            <w:pPr>
              <w:spacing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74B85BCA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</w:tc>
      </w:tr>
      <w:tr w:rsidR="008D7A3E" w:rsidRPr="008D7A3E" w14:paraId="347DC715" w14:textId="77777777" w:rsidTr="00C863A1">
        <w:tc>
          <w:tcPr>
            <w:tcW w:w="4868" w:type="dxa"/>
            <w:shd w:val="clear" w:color="auto" w:fill="D9D9D9" w:themeFill="background1" w:themeFillShade="D9"/>
          </w:tcPr>
          <w:p w14:paraId="06FCFECD" w14:textId="77777777" w:rsidR="008D7A3E" w:rsidRPr="008D7A3E" w:rsidRDefault="008D7A3E" w:rsidP="00460A51">
            <w:pPr>
              <w:numPr>
                <w:ilvl w:val="0"/>
                <w:numId w:val="16"/>
              </w:numPr>
              <w:spacing w:after="200" w:line="276" w:lineRule="auto"/>
              <w:rPr>
                <w:b/>
                <w:bCs/>
                <w:lang w:val="mk-MK"/>
              </w:rPr>
            </w:pPr>
            <w:r w:rsidRPr="008D7A3E">
              <w:rPr>
                <w:b/>
                <w:bCs/>
                <w:lang w:val="mk-MK"/>
              </w:rPr>
              <w:t>Оквир са јасним критеријумима за процену активности</w:t>
            </w:r>
          </w:p>
        </w:tc>
        <w:tc>
          <w:tcPr>
            <w:tcW w:w="5297" w:type="dxa"/>
          </w:tcPr>
          <w:p w14:paraId="32C7ABE1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3119B36D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42052A86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5B3D2CEC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54F13632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44B8FB8C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696DCDD1" w14:textId="72C7788A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</w:tc>
      </w:tr>
      <w:tr w:rsidR="008D7A3E" w:rsidRPr="008D7A3E" w14:paraId="7E228C44" w14:textId="77777777" w:rsidTr="00C863A1">
        <w:tc>
          <w:tcPr>
            <w:tcW w:w="4868" w:type="dxa"/>
            <w:shd w:val="clear" w:color="auto" w:fill="D9D9D9" w:themeFill="background1" w:themeFillShade="D9"/>
          </w:tcPr>
          <w:p w14:paraId="584B49A4" w14:textId="77777777" w:rsidR="008D7A3E" w:rsidRPr="008D7A3E" w:rsidRDefault="008D7A3E" w:rsidP="00460A51">
            <w:pPr>
              <w:numPr>
                <w:ilvl w:val="0"/>
                <w:numId w:val="16"/>
              </w:numPr>
              <w:spacing w:after="200" w:line="276" w:lineRule="auto"/>
              <w:rPr>
                <w:b/>
                <w:bCs/>
                <w:lang w:val="mk-MK"/>
              </w:rPr>
            </w:pPr>
            <w:r w:rsidRPr="008D7A3E">
              <w:rPr>
                <w:b/>
                <w:bCs/>
                <w:lang w:val="mk-MK"/>
              </w:rPr>
              <w:t>Евалуација након реализације пројекта у поређењу са датим описом система оцењивања (са доказима, обрасцем за самоевалуацију , анализом листова за евалуацију студената )</w:t>
            </w:r>
          </w:p>
        </w:tc>
        <w:tc>
          <w:tcPr>
            <w:tcW w:w="5297" w:type="dxa"/>
          </w:tcPr>
          <w:p w14:paraId="5B5510B0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696E104B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3E73FDB7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02D9219D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  <w:p w14:paraId="5EEB2620" w14:textId="77777777" w:rsidR="008D7A3E" w:rsidRPr="008D7A3E" w:rsidRDefault="008D7A3E" w:rsidP="00460A51">
            <w:pPr>
              <w:spacing w:after="200" w:line="276" w:lineRule="auto"/>
              <w:rPr>
                <w:lang w:val="mk-MK"/>
              </w:rPr>
            </w:pPr>
            <w:r w:rsidRPr="008D7A3E">
              <w:rPr>
                <w:lang w:val="mk-MK"/>
              </w:rPr>
              <w:t>_____________________________________________________________________________</w:t>
            </w:r>
          </w:p>
        </w:tc>
      </w:tr>
    </w:tbl>
    <w:p w14:paraId="656FDFD7" w14:textId="77777777" w:rsidR="008D7A3E" w:rsidRPr="00D93EDB" w:rsidRDefault="008D7A3E" w:rsidP="00D93EDB">
      <w:pPr>
        <w:rPr>
          <w:lang w:val="mk-MK"/>
        </w:rPr>
      </w:pPr>
    </w:p>
    <w:sectPr w:rsidR="008D7A3E" w:rsidRPr="00D93EDB" w:rsidSect="00044A0F">
      <w:pgSz w:w="12240" w:h="15840"/>
      <w:pgMar w:top="720" w:right="1800" w:bottom="72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E9F74AE"/>
    <w:multiLevelType w:val="hybridMultilevel"/>
    <w:tmpl w:val="DB784D88"/>
    <w:lvl w:ilvl="0" w:tplc="F650DB0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47DD9"/>
    <w:multiLevelType w:val="hybridMultilevel"/>
    <w:tmpl w:val="7FCC1780"/>
    <w:lvl w:ilvl="0" w:tplc="9C887964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9233EC"/>
    <w:multiLevelType w:val="hybridMultilevel"/>
    <w:tmpl w:val="28940DC6"/>
    <w:lvl w:ilvl="0" w:tplc="FFFFFFFF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DEF77CF"/>
    <w:multiLevelType w:val="hybridMultilevel"/>
    <w:tmpl w:val="811A517A"/>
    <w:lvl w:ilvl="0" w:tplc="12386672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9164711"/>
    <w:multiLevelType w:val="hybridMultilevel"/>
    <w:tmpl w:val="37EE14EA"/>
    <w:lvl w:ilvl="0" w:tplc="A22E6CE8"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105BA8"/>
    <w:multiLevelType w:val="hybridMultilevel"/>
    <w:tmpl w:val="E196C560"/>
    <w:lvl w:ilvl="0" w:tplc="9C88796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A03C73"/>
    <w:multiLevelType w:val="hybridMultilevel"/>
    <w:tmpl w:val="A1B8B268"/>
    <w:lvl w:ilvl="0" w:tplc="81B0B2D6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5495924">
    <w:abstractNumId w:val="8"/>
  </w:num>
  <w:num w:numId="2" w16cid:durableId="1400136579">
    <w:abstractNumId w:val="6"/>
  </w:num>
  <w:num w:numId="3" w16cid:durableId="2007516227">
    <w:abstractNumId w:val="5"/>
  </w:num>
  <w:num w:numId="4" w16cid:durableId="1519612703">
    <w:abstractNumId w:val="4"/>
  </w:num>
  <w:num w:numId="5" w16cid:durableId="818425237">
    <w:abstractNumId w:val="7"/>
  </w:num>
  <w:num w:numId="6" w16cid:durableId="375787181">
    <w:abstractNumId w:val="3"/>
  </w:num>
  <w:num w:numId="7" w16cid:durableId="120464347">
    <w:abstractNumId w:val="2"/>
  </w:num>
  <w:num w:numId="8" w16cid:durableId="1505784615">
    <w:abstractNumId w:val="1"/>
  </w:num>
  <w:num w:numId="9" w16cid:durableId="551576437">
    <w:abstractNumId w:val="0"/>
  </w:num>
  <w:num w:numId="10" w16cid:durableId="433944723">
    <w:abstractNumId w:val="12"/>
  </w:num>
  <w:num w:numId="11" w16cid:durableId="256796935">
    <w:abstractNumId w:val="14"/>
  </w:num>
  <w:num w:numId="12" w16cid:durableId="1008675084">
    <w:abstractNumId w:val="9"/>
  </w:num>
  <w:num w:numId="13" w16cid:durableId="1448236101">
    <w:abstractNumId w:val="10"/>
  </w:num>
  <w:num w:numId="14" w16cid:durableId="367535104">
    <w:abstractNumId w:val="11"/>
  </w:num>
  <w:num w:numId="15" w16cid:durableId="1060708458">
    <w:abstractNumId w:val="13"/>
  </w:num>
  <w:num w:numId="16" w16cid:durableId="92996975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213C8"/>
    <w:rsid w:val="00034616"/>
    <w:rsid w:val="00044A0F"/>
    <w:rsid w:val="0006063C"/>
    <w:rsid w:val="0015074B"/>
    <w:rsid w:val="001D7B6B"/>
    <w:rsid w:val="001E3E3C"/>
    <w:rsid w:val="0029639D"/>
    <w:rsid w:val="00301B24"/>
    <w:rsid w:val="00326F90"/>
    <w:rsid w:val="00373D84"/>
    <w:rsid w:val="00402CE7"/>
    <w:rsid w:val="00460A51"/>
    <w:rsid w:val="004F5884"/>
    <w:rsid w:val="005A0C09"/>
    <w:rsid w:val="005B0672"/>
    <w:rsid w:val="005D7F7F"/>
    <w:rsid w:val="006A543D"/>
    <w:rsid w:val="006C2928"/>
    <w:rsid w:val="007C368F"/>
    <w:rsid w:val="00897666"/>
    <w:rsid w:val="008D7A3E"/>
    <w:rsid w:val="008F5C89"/>
    <w:rsid w:val="009063BC"/>
    <w:rsid w:val="0099697C"/>
    <w:rsid w:val="009F0660"/>
    <w:rsid w:val="00A37C9E"/>
    <w:rsid w:val="00AA1D8D"/>
    <w:rsid w:val="00B47730"/>
    <w:rsid w:val="00CB0664"/>
    <w:rsid w:val="00CB7116"/>
    <w:rsid w:val="00D37BE2"/>
    <w:rsid w:val="00D93EDB"/>
    <w:rsid w:val="00E27289"/>
    <w:rsid w:val="00EE62DE"/>
    <w:rsid w:val="00EF5B40"/>
    <w:rsid w:val="00FC693F"/>
    <w:rsid w:val="00FE2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906C95"/>
  <w14:defaultImageDpi w14:val="300"/>
  <w15:docId w15:val="{C510E9EF-2CE0-4675-A0DB-852F5785A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1F094A1-FD12-40C2-9F16-9797DF2A6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1226</Words>
  <Characters>6993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8203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Branko Aleksovski</cp:lastModifiedBy>
  <cp:revision>3</cp:revision>
  <dcterms:created xsi:type="dcterms:W3CDTF">2025-09-28T20:58:00Z</dcterms:created>
  <dcterms:modified xsi:type="dcterms:W3CDTF">2025-09-28T20:58:00Z</dcterms:modified>
  <cp:category/>
</cp:coreProperties>
</file>