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Радни лист за дизајн курикулума за учење засновано на пројектима (УЗБ) – 1. део</w:t>
      </w:r>
    </w:p>
    <w:p w:rsidR="00000000" w:rsidDel="00000000" w:rsidP="00000000" w:rsidRDefault="00000000" w:rsidRPr="00000000" w14:paraId="00000002">
      <w:pPr>
        <w:spacing w:after="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Чланови групе : ______________________________ ___________________</w:t>
      </w:r>
    </w:p>
    <w:p w:rsidR="00000000" w:rsidDel="00000000" w:rsidP="00000000" w:rsidRDefault="00000000" w:rsidRPr="00000000" w14:paraId="00000003">
      <w:pPr>
        <w:spacing w:after="0" w:lineRule="auto"/>
        <w:ind w:left="144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         _______________________________ ____________________</w:t>
      </w:r>
    </w:p>
    <w:p w:rsidR="00000000" w:rsidDel="00000000" w:rsidP="00000000" w:rsidRDefault="00000000" w:rsidRPr="00000000" w14:paraId="00000004">
      <w:pPr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1. Тема и увод питање :</w:t>
      </w:r>
    </w:p>
    <w:p w:rsidR="00000000" w:rsidDel="00000000" w:rsidP="00000000" w:rsidRDefault="00000000" w:rsidRPr="00000000" w14:paraId="00000006">
      <w:pPr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Тема пројекта : ________________________________________________________</w:t>
      </w:r>
    </w:p>
    <w:p w:rsidR="00000000" w:rsidDel="00000000" w:rsidP="00000000" w:rsidRDefault="00000000" w:rsidRPr="00000000" w14:paraId="00000008">
      <w:pPr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Водећи питање : _____________________________________________________</w:t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2. Предмет(и):</w:t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      ________________________________ ___________________</w:t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         _______________________________ __________________</w:t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_________________________________________________</w:t>
      </w:r>
    </w:p>
    <w:p w:rsidR="00000000" w:rsidDel="00000000" w:rsidP="00000000" w:rsidRDefault="00000000" w:rsidRPr="00000000" w14:paraId="0000000E">
      <w:pPr>
        <w:pStyle w:val="Heading2"/>
        <w:spacing w:before="0" w:lineRule="auto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          _______________________________ __________________</w:t>
      </w:r>
    </w:p>
    <w:p w:rsidR="00000000" w:rsidDel="00000000" w:rsidP="00000000" w:rsidRDefault="00000000" w:rsidRPr="00000000" w14:paraId="0000000F">
      <w:pPr>
        <w:pStyle w:val="Heading2"/>
        <w:spacing w:before="0" w:lineRule="auto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_________________________________________________</w:t>
      </w:r>
    </w:p>
    <w:p w:rsidR="00000000" w:rsidDel="00000000" w:rsidP="00000000" w:rsidRDefault="00000000" w:rsidRPr="00000000" w14:paraId="00000010">
      <w:pPr>
        <w:pStyle w:val="Heading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3. Исходи учења :</w:t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Знање : _________________________________________________________________</w:t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Вештине : ________________________________________________________________</w:t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Ставови : _________________________________________________________________</w:t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8">
      <w:pPr>
        <w:pStyle w:val="Heading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4. Кључ компетенције :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C">
      <w:pPr>
        <w:spacing w:after="0" w:lineRule="auto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5. Циљна група :</w:t>
      </w:r>
    </w:p>
    <w:p w:rsidR="00000000" w:rsidDel="00000000" w:rsidP="00000000" w:rsidRDefault="00000000" w:rsidRPr="00000000" w14:paraId="0000001F">
      <w:pPr>
        <w:spacing w:after="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0">
      <w:pPr>
        <w:spacing w:after="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_________________________________________________________________________________________________________________________________________________________________ ____________ _</w:t>
      </w:r>
    </w:p>
    <w:p w:rsidR="00000000" w:rsidDel="00000000" w:rsidP="00000000" w:rsidRDefault="00000000" w:rsidRPr="00000000" w14:paraId="00000021">
      <w:pPr>
        <w:spacing w:after="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6. Број сати и време/период имплементације:</w:t>
      </w:r>
    </w:p>
    <w:p w:rsidR="00000000" w:rsidDel="00000000" w:rsidP="00000000" w:rsidRDefault="00000000" w:rsidRPr="00000000" w14:paraId="00000023">
      <w:pPr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24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7. Очекивани резултати :</w:t>
      </w:r>
    </w:p>
    <w:p w:rsidR="00000000" w:rsidDel="00000000" w:rsidP="00000000" w:rsidRDefault="00000000" w:rsidRPr="00000000" w14:paraId="00000026">
      <w:pPr>
        <w:spacing w:after="0" w:lineRule="auto"/>
        <w:rPr>
          <w:rFonts w:ascii="Calibri" w:cs="Calibri" w:eastAsia="Calibri" w:hAnsi="Calibri"/>
          <w:color w:val="000000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color w:val="000000"/>
          <w:sz w:val="26"/>
          <w:szCs w:val="26"/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27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8. Сценарио :</w:t>
      </w:r>
    </w:p>
    <w:p w:rsidR="00000000" w:rsidDel="00000000" w:rsidP="00000000" w:rsidRDefault="00000000" w:rsidRPr="00000000" w14:paraId="00000029">
      <w:pPr>
        <w:spacing w:after="0" w:lineRule="auto"/>
        <w:rPr>
          <w:rFonts w:ascii="Calibri" w:cs="Calibri" w:eastAsia="Calibri" w:hAnsi="Calibri"/>
          <w:color w:val="000000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color w:val="000000"/>
          <w:sz w:val="26"/>
          <w:szCs w:val="26"/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2A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9. Потребни ресурси :</w:t>
      </w:r>
    </w:p>
    <w:p w:rsidR="00000000" w:rsidDel="00000000" w:rsidP="00000000" w:rsidRDefault="00000000" w:rsidRPr="00000000" w14:paraId="0000002C">
      <w:pP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2D">
      <w:pP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_________________________________________________________________________________________________________________</w:t>
      </w:r>
    </w:p>
    <w:p w:rsidR="00000000" w:rsidDel="00000000" w:rsidP="00000000" w:rsidRDefault="00000000" w:rsidRPr="00000000" w14:paraId="0000002E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План наставног плана и програма за учење засновано на пројектима (PBL)</w:t>
      </w:r>
    </w:p>
    <w:tbl>
      <w:tblPr>
        <w:tblStyle w:val="Table1"/>
        <w:tblpPr w:leftFromText="180" w:rightFromText="180" w:topFromText="0" w:bottomFromText="0" w:vertAnchor="text" w:horzAnchor="text" w:tblpX="1069" w:tblpY="117"/>
        <w:tblW w:w="101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70"/>
        <w:gridCol w:w="6495"/>
        <w:tblGridChange w:id="0">
          <w:tblGrid>
            <w:gridCol w:w="3670"/>
            <w:gridCol w:w="649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spacing w:after="200"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Тема и водеће питање пројекта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spacing w:after="200"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Предмет (предмети из интердисциплинарна настава) / садржаји које је програмирала школа / ваннаставне активности</w:t>
            </w:r>
          </w:p>
        </w:tc>
        <w:tc>
          <w:tcPr/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spacing w:after="200" w:line="276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spacing w:after="200" w:line="276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spacing w:after="200" w:line="276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spacing w:after="200" w:line="276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spacing w:after="200" w:line="276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</w:t>
            </w:r>
          </w:p>
        </w:tc>
      </w:tr>
      <w:tr>
        <w:trPr>
          <w:cantSplit w:val="0"/>
          <w:trHeight w:val="4427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6"/>
              </w:numPr>
              <w:spacing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Исходи учења (ИУ):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Знање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Вештине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Ставови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Знање: _________________________________________________________________</w:t>
            </w:r>
          </w:p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</w:t>
            </w:r>
          </w:p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Вештине:</w:t>
            </w:r>
          </w:p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Прегледи:</w:t>
            </w:r>
          </w:p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</w:t>
            </w:r>
          </w:p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</w:tc>
      </w:tr>
      <w:tr>
        <w:trPr>
          <w:cantSplit w:val="0"/>
          <w:trHeight w:val="58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C">
            <w:pPr>
              <w:numPr>
                <w:ilvl w:val="0"/>
                <w:numId w:val="6"/>
              </w:numPr>
              <w:spacing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Кључне компетенције</w:t>
            </w:r>
          </w:p>
        </w:tc>
        <w:tc>
          <w:tcPr/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3">
            <w:pPr>
              <w:numPr>
                <w:ilvl w:val="0"/>
                <w:numId w:val="6"/>
              </w:numPr>
              <w:spacing w:after="200"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Циљна група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55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56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spacing w:after="200"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Број сати и време/период имплементације</w:t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59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5A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B">
            <w:pPr>
              <w:numPr>
                <w:ilvl w:val="0"/>
                <w:numId w:val="6"/>
              </w:numPr>
              <w:spacing w:after="200"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Очекивани резултати (мерљиви и видљиви, који произилазе из дефинисаних пројектних активности)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5D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5E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5F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60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61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2">
            <w:pPr>
              <w:numPr>
                <w:ilvl w:val="0"/>
                <w:numId w:val="6"/>
              </w:numPr>
              <w:spacing w:after="200"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Сценарио – Процес истраживања и стварања, изражен кроз активности ученика</w:t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64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65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66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67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8">
            <w:pPr>
              <w:numPr>
                <w:ilvl w:val="0"/>
                <w:numId w:val="6"/>
              </w:numPr>
              <w:spacing w:after="200"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Потребни ресурси</w:t>
            </w:r>
          </w:p>
          <w:p w:rsidR="00000000" w:rsidDel="00000000" w:rsidP="00000000" w:rsidRDefault="00000000" w:rsidRPr="00000000" w14:paraId="00000069">
            <w:pPr>
              <w:spacing w:after="200"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(укључујући процену трошкова, ако је потребно обезбедити финансијска средства)</w:t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6B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6C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6D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6E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6F">
            <w:pPr>
              <w:numPr>
                <w:ilvl w:val="0"/>
                <w:numId w:val="6"/>
              </w:numPr>
              <w:spacing w:after="200"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Методе процене: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4"/>
              </w:numPr>
              <w:spacing w:after="200" w:line="276" w:lineRule="auto"/>
              <w:ind w:left="108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Формативно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4"/>
              </w:numPr>
              <w:spacing w:after="200" w:line="276" w:lineRule="auto"/>
              <w:ind w:left="108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Сумативни</w:t>
            </w:r>
          </w:p>
        </w:tc>
        <w:tc>
          <w:tcPr/>
          <w:p w:rsidR="00000000" w:rsidDel="00000000" w:rsidP="00000000" w:rsidRDefault="00000000" w:rsidRPr="00000000" w14:paraId="00000072">
            <w:pPr>
              <w:spacing w:after="20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Формативно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74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75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76">
            <w:pPr>
              <w:spacing w:after="20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Сумативно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78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79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6"/>
              </w:numPr>
              <w:spacing w:after="200"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Инклузивност ( мере подршке ):</w:t>
            </w:r>
          </w:p>
        </w:tc>
        <w:tc>
          <w:tcPr/>
          <w:p w:rsidR="00000000" w:rsidDel="00000000" w:rsidP="00000000" w:rsidRDefault="00000000" w:rsidRPr="00000000" w14:paraId="0000007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7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7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7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7F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80">
            <w:pPr>
              <w:numPr>
                <w:ilvl w:val="0"/>
                <w:numId w:val="6"/>
              </w:numPr>
              <w:spacing w:after="200"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Оквир са јасним критеријумима за процену активности</w:t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82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83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84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85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86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87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88">
            <w:pPr>
              <w:numPr>
                <w:ilvl w:val="0"/>
                <w:numId w:val="6"/>
              </w:numPr>
              <w:spacing w:after="200" w:line="276" w:lineRule="auto"/>
              <w:ind w:left="36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Евалуација након реализације пројекта у поређењу са датим описом система оцењивања (са доказима, обрасцем за самоевалуацију , анализом листова за евалуацију студената )</w:t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8A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8B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8C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  <w:p w:rsidR="00000000" w:rsidDel="00000000" w:rsidP="00000000" w:rsidRDefault="00000000" w:rsidRPr="00000000" w14:paraId="0000008D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-"/>
      <w:lvlJc w:val="left"/>
      <w:pPr>
        <w:ind w:left="108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6">
    <w:lvl w:ilvl="0">
      <w:start w:val="3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mk-MK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nkqHwFUsWFjIxbQxZF0PWCr3rQ==">CgMxLjA4AHIhMXZVX0VSVFhhSXVNYmRFWnhPeFNjZmRFajE0emMzY1U0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2025-09-28T20:58:00Z</dcterms:created>
  <dc:creator>python-docx</dc:creator>
</cp:coreProperties>
</file>